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A41" w:rsidRDefault="00B22A41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b/>
          <w:sz w:val="22"/>
          <w:szCs w:val="22"/>
        </w:rPr>
      </w:pPr>
    </w:p>
    <w:p w:rsidR="00C44506" w:rsidRPr="00794DBA" w:rsidRDefault="001E690C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bCs/>
          <w:i/>
          <w:iCs/>
          <w:sz w:val="22"/>
          <w:szCs w:val="22"/>
        </w:rPr>
      </w:pPr>
      <w:r w:rsidRPr="00794DBA">
        <w:rPr>
          <w:rFonts w:ascii="Arial Narrow" w:hAnsi="Arial Narrow"/>
          <w:b/>
          <w:sz w:val="22"/>
          <w:szCs w:val="22"/>
        </w:rPr>
        <w:t xml:space="preserve">UMOWA nr </w:t>
      </w:r>
      <w:r w:rsidR="005A1CDC" w:rsidRPr="00794DBA">
        <w:rPr>
          <w:rFonts w:ascii="Arial Narrow" w:hAnsi="Arial Narrow"/>
          <w:b/>
          <w:sz w:val="22"/>
          <w:szCs w:val="22"/>
        </w:rPr>
        <w:t>2</w:t>
      </w:r>
      <w:r w:rsidR="007D4E3F">
        <w:rPr>
          <w:rFonts w:ascii="Arial Narrow" w:hAnsi="Arial Narrow"/>
          <w:b/>
          <w:sz w:val="22"/>
          <w:szCs w:val="22"/>
        </w:rPr>
        <w:t>5</w:t>
      </w:r>
      <w:r w:rsidR="0091668F" w:rsidRPr="00794DBA">
        <w:rPr>
          <w:rFonts w:ascii="Arial Narrow" w:hAnsi="Arial Narrow"/>
          <w:b/>
          <w:sz w:val="22"/>
          <w:szCs w:val="22"/>
        </w:rPr>
        <w:t xml:space="preserve"> </w:t>
      </w:r>
      <w:r w:rsidR="00695833" w:rsidRPr="00794DBA">
        <w:rPr>
          <w:rFonts w:ascii="Arial Narrow" w:hAnsi="Arial Narrow"/>
          <w:b/>
          <w:sz w:val="22"/>
          <w:szCs w:val="22"/>
        </w:rPr>
        <w:t>-</w:t>
      </w:r>
      <w:r w:rsidR="009C6AAB" w:rsidRPr="00794DBA">
        <w:rPr>
          <w:rFonts w:ascii="Arial Narrow" w:hAnsi="Arial Narrow"/>
          <w:b/>
          <w:sz w:val="22"/>
          <w:szCs w:val="22"/>
        </w:rPr>
        <w:t>…</w:t>
      </w:r>
      <w:r w:rsidR="00DC070E" w:rsidRPr="00794DBA">
        <w:rPr>
          <w:rFonts w:ascii="Arial Narrow" w:hAnsi="Arial Narrow"/>
          <w:b/>
          <w:sz w:val="22"/>
          <w:szCs w:val="22"/>
        </w:rPr>
        <w:t xml:space="preserve"> </w:t>
      </w:r>
      <w:r w:rsidR="00515CA8" w:rsidRPr="00794DBA">
        <w:rPr>
          <w:rFonts w:ascii="Arial Narrow" w:hAnsi="Arial Narrow"/>
          <w:b/>
          <w:sz w:val="22"/>
          <w:szCs w:val="22"/>
        </w:rPr>
        <w:t>/</w:t>
      </w:r>
      <w:r w:rsidR="008766F6" w:rsidRPr="00794DBA">
        <w:rPr>
          <w:rFonts w:ascii="Arial Narrow" w:hAnsi="Arial Narrow"/>
          <w:b/>
          <w:sz w:val="22"/>
          <w:szCs w:val="22"/>
        </w:rPr>
        <w:t xml:space="preserve"> </w:t>
      </w:r>
      <w:r w:rsidR="00515CA8" w:rsidRPr="00794DBA">
        <w:rPr>
          <w:rFonts w:ascii="Arial Narrow" w:hAnsi="Arial Narrow"/>
          <w:b/>
          <w:sz w:val="22"/>
          <w:szCs w:val="22"/>
        </w:rPr>
        <w:t>P</w:t>
      </w:r>
      <w:r w:rsidR="008766F6" w:rsidRPr="00794DBA">
        <w:rPr>
          <w:rFonts w:ascii="Arial Narrow" w:hAnsi="Arial Narrow"/>
          <w:b/>
          <w:sz w:val="22"/>
          <w:szCs w:val="22"/>
        </w:rPr>
        <w:t xml:space="preserve"> </w:t>
      </w:r>
      <w:r w:rsidR="00EA11B9" w:rsidRPr="00794DBA">
        <w:rPr>
          <w:rFonts w:ascii="Arial Narrow" w:hAnsi="Arial Narrow"/>
          <w:b/>
          <w:sz w:val="22"/>
          <w:szCs w:val="22"/>
        </w:rPr>
        <w:t>/</w:t>
      </w:r>
      <w:r w:rsidR="008766F6" w:rsidRPr="00794DBA">
        <w:rPr>
          <w:rFonts w:ascii="Arial Narrow" w:hAnsi="Arial Narrow"/>
          <w:b/>
          <w:sz w:val="22"/>
          <w:szCs w:val="22"/>
        </w:rPr>
        <w:t xml:space="preserve"> </w:t>
      </w:r>
      <w:r w:rsidR="00EA11B9" w:rsidRPr="00794DBA">
        <w:rPr>
          <w:rFonts w:ascii="Arial Narrow" w:hAnsi="Arial Narrow"/>
          <w:b/>
          <w:sz w:val="22"/>
          <w:szCs w:val="22"/>
        </w:rPr>
        <w:t>20</w:t>
      </w:r>
      <w:r w:rsidRPr="00794DBA">
        <w:rPr>
          <w:rFonts w:ascii="Arial Narrow" w:hAnsi="Arial Narrow"/>
          <w:b/>
          <w:sz w:val="22"/>
          <w:szCs w:val="22"/>
        </w:rPr>
        <w:t>2</w:t>
      </w:r>
      <w:r w:rsidR="005A1CDC" w:rsidRPr="00794DBA">
        <w:rPr>
          <w:rFonts w:ascii="Arial Narrow" w:hAnsi="Arial Narrow"/>
          <w:b/>
          <w:sz w:val="22"/>
          <w:szCs w:val="22"/>
        </w:rPr>
        <w:t>2</w:t>
      </w:r>
      <w:r w:rsidR="008766F6" w:rsidRPr="00794DBA">
        <w:rPr>
          <w:rFonts w:ascii="Arial Narrow" w:hAnsi="Arial Narrow"/>
          <w:b/>
          <w:sz w:val="22"/>
          <w:szCs w:val="22"/>
        </w:rPr>
        <w:t xml:space="preserve"> </w:t>
      </w:r>
      <w:r w:rsidR="00C44506" w:rsidRPr="00794DBA">
        <w:rPr>
          <w:rFonts w:ascii="Arial Narrow" w:hAnsi="Arial Narrow"/>
          <w:b/>
          <w:sz w:val="22"/>
          <w:szCs w:val="22"/>
        </w:rPr>
        <w:t>/</w:t>
      </w:r>
      <w:r w:rsidR="008766F6" w:rsidRPr="00794DBA">
        <w:rPr>
          <w:rFonts w:ascii="Arial Narrow" w:hAnsi="Arial Narrow"/>
          <w:b/>
          <w:sz w:val="22"/>
          <w:szCs w:val="22"/>
        </w:rPr>
        <w:t xml:space="preserve"> </w:t>
      </w:r>
      <w:r w:rsidR="00C44506" w:rsidRPr="00794DBA">
        <w:rPr>
          <w:rFonts w:ascii="Arial Narrow" w:hAnsi="Arial Narrow"/>
          <w:b/>
          <w:sz w:val="22"/>
          <w:szCs w:val="22"/>
        </w:rPr>
        <w:t xml:space="preserve">TU   </w:t>
      </w:r>
    </w:p>
    <w:p w:rsidR="00B22A41" w:rsidRPr="00794DBA" w:rsidRDefault="00B22A41" w:rsidP="00555EEB">
      <w:pPr>
        <w:overflowPunct w:val="0"/>
        <w:autoSpaceDE w:val="0"/>
        <w:autoSpaceDN w:val="0"/>
        <w:adjustRightInd w:val="0"/>
        <w:spacing w:line="276" w:lineRule="auto"/>
        <w:rPr>
          <w:rFonts w:ascii="Arial Narrow" w:hAnsi="Arial Narrow"/>
          <w:sz w:val="22"/>
          <w:szCs w:val="22"/>
        </w:rPr>
      </w:pPr>
    </w:p>
    <w:p w:rsidR="00C667D3" w:rsidRPr="00794DBA" w:rsidRDefault="00C667D3" w:rsidP="00C667D3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W </w:t>
      </w:r>
      <w:proofErr w:type="gramStart"/>
      <w:r w:rsidRPr="00794DBA">
        <w:rPr>
          <w:rFonts w:ascii="Arial Narrow" w:hAnsi="Arial Narrow"/>
          <w:sz w:val="22"/>
          <w:szCs w:val="22"/>
        </w:rPr>
        <w:t>dniu ...............202</w:t>
      </w:r>
      <w:r w:rsidR="0033131D">
        <w:rPr>
          <w:rFonts w:ascii="Arial Narrow" w:hAnsi="Arial Narrow"/>
          <w:sz w:val="22"/>
          <w:szCs w:val="22"/>
        </w:rPr>
        <w:t>2</w:t>
      </w:r>
      <w:r w:rsidR="00D306DA" w:rsidRPr="00794DBA">
        <w:rPr>
          <w:rFonts w:ascii="Arial Narrow" w:hAnsi="Arial Narrow"/>
          <w:sz w:val="22"/>
          <w:szCs w:val="22"/>
        </w:rPr>
        <w:t xml:space="preserve"> </w:t>
      </w:r>
      <w:r w:rsidRPr="00794DBA">
        <w:rPr>
          <w:rFonts w:ascii="Arial Narrow" w:hAnsi="Arial Narrow"/>
          <w:sz w:val="22"/>
          <w:szCs w:val="22"/>
        </w:rPr>
        <w:t>r</w:t>
      </w:r>
      <w:proofErr w:type="gramEnd"/>
      <w:r w:rsidRPr="00794DBA">
        <w:rPr>
          <w:rFonts w:ascii="Arial Narrow" w:hAnsi="Arial Narrow"/>
          <w:sz w:val="22"/>
          <w:szCs w:val="22"/>
        </w:rPr>
        <w:t>. w Bydgoszczy pomiędzy:</w:t>
      </w:r>
    </w:p>
    <w:p w:rsidR="00C667D3" w:rsidRPr="00794DBA" w:rsidRDefault="00C667D3" w:rsidP="00C667D3">
      <w:pPr>
        <w:overflowPunct w:val="0"/>
        <w:adjustRightInd w:val="0"/>
        <w:spacing w:before="120"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b/>
          <w:sz w:val="22"/>
          <w:szCs w:val="22"/>
        </w:rPr>
        <w:t xml:space="preserve">10 Wojskowym Szpitalem Klinicznym z Polikliniką S.P.Z.O.Z. </w:t>
      </w:r>
      <w:proofErr w:type="gramStart"/>
      <w:r w:rsidRPr="00794DBA">
        <w:rPr>
          <w:rFonts w:ascii="Arial Narrow" w:hAnsi="Arial Narrow"/>
          <w:b/>
          <w:sz w:val="22"/>
          <w:szCs w:val="22"/>
        </w:rPr>
        <w:t>w</w:t>
      </w:r>
      <w:proofErr w:type="gramEnd"/>
      <w:r w:rsidRPr="00794DBA">
        <w:rPr>
          <w:rFonts w:ascii="Arial Narrow" w:hAnsi="Arial Narrow"/>
          <w:b/>
          <w:sz w:val="22"/>
          <w:szCs w:val="22"/>
        </w:rPr>
        <w:t xml:space="preserve"> Bydgoszczy</w:t>
      </w:r>
      <w:r w:rsidRPr="00794DBA">
        <w:rPr>
          <w:rFonts w:ascii="Arial Narrow" w:hAnsi="Arial Narrow"/>
          <w:sz w:val="22"/>
          <w:szCs w:val="22"/>
        </w:rPr>
        <w:t xml:space="preserve">, </w:t>
      </w:r>
    </w:p>
    <w:p w:rsidR="00B22A41" w:rsidRDefault="00C667D3" w:rsidP="00C667D3">
      <w:pPr>
        <w:overflowPunct w:val="0"/>
        <w:adjustRightInd w:val="0"/>
        <w:spacing w:after="120"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ul. Powstańców Warszawy 5, 85-681 Bydgoszcz, wpisanym do rejestru stowarzyszeń , innych organizacji społecznych</w:t>
      </w:r>
      <w:r w:rsidRPr="00794DBA">
        <w:rPr>
          <w:rFonts w:ascii="Arial Narrow" w:hAnsi="Arial Narrow"/>
          <w:sz w:val="22"/>
          <w:szCs w:val="22"/>
        </w:rPr>
        <w:br/>
        <w:t xml:space="preserve"> i zawodowych, fundacji oraz samodzielnych publicznych zakładów opieki zdrowotnej prowadzonego przez Sąd </w:t>
      </w:r>
      <w:r w:rsidR="007D4E3F" w:rsidRPr="00794DBA">
        <w:rPr>
          <w:rFonts w:ascii="Arial Narrow" w:hAnsi="Arial Narrow"/>
          <w:sz w:val="22"/>
          <w:szCs w:val="22"/>
        </w:rPr>
        <w:t>Rejonowy w</w:t>
      </w:r>
      <w:r w:rsidRPr="00794DBA">
        <w:rPr>
          <w:rFonts w:ascii="Arial Narrow" w:hAnsi="Arial Narrow"/>
          <w:sz w:val="22"/>
          <w:szCs w:val="22"/>
        </w:rPr>
        <w:t xml:space="preserve"> Bydgoszczy XIII Wydział Gospodarczy Krajowego Rejestru Sądowego pod </w:t>
      </w:r>
      <w:proofErr w:type="gramStart"/>
      <w:r w:rsidRPr="00794DBA">
        <w:rPr>
          <w:rFonts w:ascii="Arial Narrow" w:hAnsi="Arial Narrow"/>
          <w:sz w:val="22"/>
          <w:szCs w:val="22"/>
        </w:rPr>
        <w:t xml:space="preserve">nr 0000007548,  </w:t>
      </w:r>
      <w:r w:rsidR="007D4E3F">
        <w:rPr>
          <w:rFonts w:ascii="Arial Narrow" w:hAnsi="Arial Narrow"/>
          <w:sz w:val="22"/>
          <w:szCs w:val="22"/>
        </w:rPr>
        <w:br/>
      </w:r>
      <w:r w:rsidRPr="00794DBA">
        <w:rPr>
          <w:rFonts w:ascii="Arial Narrow" w:hAnsi="Arial Narrow"/>
          <w:sz w:val="22"/>
          <w:szCs w:val="22"/>
        </w:rPr>
        <w:t>NIP</w:t>
      </w:r>
      <w:proofErr w:type="gramEnd"/>
      <w:r w:rsidRPr="00794DBA">
        <w:rPr>
          <w:rFonts w:ascii="Arial Narrow" w:hAnsi="Arial Narrow"/>
          <w:sz w:val="22"/>
          <w:szCs w:val="22"/>
        </w:rPr>
        <w:t xml:space="preserve"> 554-031-25-10, REGON  090538318 </w:t>
      </w:r>
    </w:p>
    <w:p w:rsidR="00C667D3" w:rsidRPr="00794DBA" w:rsidRDefault="00C667D3" w:rsidP="00C667D3">
      <w:pPr>
        <w:overflowPunct w:val="0"/>
        <w:adjustRightInd w:val="0"/>
        <w:spacing w:after="120" w:line="276" w:lineRule="auto"/>
        <w:jc w:val="both"/>
        <w:rPr>
          <w:rFonts w:ascii="Arial Narrow" w:hAnsi="Arial Narrow"/>
          <w:color w:val="FF0000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reprezentowanym </w:t>
      </w:r>
      <w:proofErr w:type="gramStart"/>
      <w:r w:rsidRPr="00794DBA">
        <w:rPr>
          <w:rFonts w:ascii="Arial Narrow" w:hAnsi="Arial Narrow"/>
          <w:sz w:val="22"/>
          <w:szCs w:val="22"/>
        </w:rPr>
        <w:t>przez :</w:t>
      </w:r>
      <w:proofErr w:type="gramEnd"/>
    </w:p>
    <w:p w:rsidR="00C667D3" w:rsidRPr="00794DBA" w:rsidRDefault="00C667D3" w:rsidP="00C667D3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proofErr w:type="gramStart"/>
      <w:r w:rsidRPr="00794DBA">
        <w:rPr>
          <w:rFonts w:ascii="Arial Narrow" w:hAnsi="Arial Narrow"/>
          <w:b/>
          <w:sz w:val="22"/>
          <w:szCs w:val="22"/>
        </w:rPr>
        <w:t>płk</w:t>
      </w:r>
      <w:proofErr w:type="gramEnd"/>
      <w:r w:rsidRPr="00794DBA">
        <w:rPr>
          <w:rFonts w:ascii="Arial Narrow" w:hAnsi="Arial Narrow"/>
          <w:b/>
          <w:sz w:val="22"/>
          <w:szCs w:val="22"/>
        </w:rPr>
        <w:t xml:space="preserve"> dr n. med. Roberta SZYCĘ - KOMENDANTA SZPITALA,</w:t>
      </w:r>
    </w:p>
    <w:p w:rsidR="00A36431" w:rsidRDefault="00A36431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:rsidR="00C44506" w:rsidRPr="00794DBA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proofErr w:type="gramStart"/>
      <w:r w:rsidRPr="00794DBA">
        <w:rPr>
          <w:rFonts w:ascii="Arial Narrow" w:hAnsi="Arial Narrow"/>
          <w:sz w:val="22"/>
          <w:szCs w:val="22"/>
        </w:rPr>
        <w:t>zwanym</w:t>
      </w:r>
      <w:proofErr w:type="gramEnd"/>
      <w:r w:rsidRPr="00794DBA">
        <w:rPr>
          <w:rFonts w:ascii="Arial Narrow" w:hAnsi="Arial Narrow"/>
          <w:sz w:val="22"/>
          <w:szCs w:val="22"/>
        </w:rPr>
        <w:t xml:space="preserve"> dalej </w:t>
      </w:r>
      <w:r w:rsidRPr="00794DBA">
        <w:rPr>
          <w:rFonts w:ascii="Arial Narrow" w:hAnsi="Arial Narrow"/>
          <w:b/>
          <w:sz w:val="22"/>
          <w:szCs w:val="22"/>
        </w:rPr>
        <w:t>Zamawiającym,</w:t>
      </w:r>
    </w:p>
    <w:p w:rsidR="00AE182C" w:rsidRDefault="00AE182C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</w:p>
    <w:p w:rsidR="00C44506" w:rsidRPr="00794DBA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proofErr w:type="gramStart"/>
      <w:r w:rsidRPr="00794DBA">
        <w:rPr>
          <w:rFonts w:ascii="Arial Narrow" w:hAnsi="Arial Narrow"/>
          <w:b/>
          <w:sz w:val="22"/>
          <w:szCs w:val="22"/>
        </w:rPr>
        <w:t>a</w:t>
      </w:r>
      <w:proofErr w:type="gramEnd"/>
    </w:p>
    <w:p w:rsidR="000E41BF" w:rsidRPr="00794DBA" w:rsidRDefault="000E41BF" w:rsidP="000E41BF">
      <w:pPr>
        <w:overflowPunct w:val="0"/>
        <w:adjustRightInd w:val="0"/>
        <w:ind w:right="-86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b/>
          <w:sz w:val="22"/>
          <w:szCs w:val="22"/>
        </w:rPr>
        <w:t xml:space="preserve">...................... </w:t>
      </w:r>
      <w:r w:rsidRPr="00794DBA">
        <w:rPr>
          <w:rFonts w:ascii="Arial Narrow" w:hAnsi="Arial Narrow"/>
          <w:sz w:val="22"/>
          <w:szCs w:val="22"/>
        </w:rPr>
        <w:t xml:space="preserve">z siedzibą </w:t>
      </w:r>
      <w:proofErr w:type="gramStart"/>
      <w:r w:rsidRPr="00794DBA">
        <w:rPr>
          <w:rFonts w:ascii="Arial Narrow" w:hAnsi="Arial Narrow"/>
          <w:sz w:val="22"/>
          <w:szCs w:val="22"/>
        </w:rPr>
        <w:t>w .........................., adres</w:t>
      </w:r>
      <w:proofErr w:type="gramEnd"/>
      <w:r w:rsidRPr="00794DBA">
        <w:rPr>
          <w:rFonts w:ascii="Arial Narrow" w:hAnsi="Arial Narrow"/>
          <w:sz w:val="22"/>
          <w:szCs w:val="22"/>
        </w:rPr>
        <w:t xml:space="preserve">................,..........  zarejestrowaną w Sądzie Rejonowym </w:t>
      </w:r>
      <w:proofErr w:type="gramStart"/>
      <w:r w:rsidRPr="00794DBA">
        <w:rPr>
          <w:rFonts w:ascii="Arial Narrow" w:hAnsi="Arial Narrow"/>
          <w:sz w:val="22"/>
          <w:szCs w:val="22"/>
        </w:rPr>
        <w:t xml:space="preserve">w …………..........……. , …… </w:t>
      </w:r>
      <w:proofErr w:type="gramEnd"/>
      <w:r w:rsidRPr="00794DBA">
        <w:rPr>
          <w:rFonts w:ascii="Arial Narrow" w:hAnsi="Arial Narrow"/>
          <w:sz w:val="22"/>
          <w:szCs w:val="22"/>
        </w:rPr>
        <w:t xml:space="preserve">Wydział </w:t>
      </w:r>
      <w:proofErr w:type="gramStart"/>
      <w:r w:rsidRPr="00794DBA">
        <w:rPr>
          <w:rFonts w:ascii="Arial Narrow" w:hAnsi="Arial Narrow"/>
          <w:sz w:val="22"/>
          <w:szCs w:val="22"/>
        </w:rPr>
        <w:t>Gospodarczy  Krajowego</w:t>
      </w:r>
      <w:proofErr w:type="gramEnd"/>
      <w:r w:rsidRPr="00794DBA">
        <w:rPr>
          <w:rFonts w:ascii="Arial Narrow" w:hAnsi="Arial Narrow"/>
          <w:sz w:val="22"/>
          <w:szCs w:val="22"/>
        </w:rPr>
        <w:t xml:space="preserve"> Rejestru Sądowego pod nr ......................./ wpisaną do CEIDG , NIP ........................ </w:t>
      </w:r>
      <w:proofErr w:type="gramStart"/>
      <w:r w:rsidRPr="00794DBA">
        <w:rPr>
          <w:rFonts w:ascii="Arial Narrow" w:hAnsi="Arial Narrow"/>
          <w:sz w:val="22"/>
          <w:szCs w:val="22"/>
        </w:rPr>
        <w:t xml:space="preserve">REGON .................., </w:t>
      </w:r>
      <w:proofErr w:type="gramEnd"/>
    </w:p>
    <w:p w:rsidR="000E41BF" w:rsidRPr="00794DBA" w:rsidRDefault="000E41BF" w:rsidP="000E41BF">
      <w:pPr>
        <w:overflowPunct w:val="0"/>
        <w:adjustRightInd w:val="0"/>
        <w:ind w:right="-86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wysokość kapitału </w:t>
      </w:r>
      <w:proofErr w:type="gramStart"/>
      <w:r w:rsidRPr="00794DBA">
        <w:rPr>
          <w:rFonts w:ascii="Arial Narrow" w:hAnsi="Arial Narrow"/>
          <w:sz w:val="22"/>
          <w:szCs w:val="22"/>
        </w:rPr>
        <w:t>zakładowego ..........</w:t>
      </w:r>
      <w:proofErr w:type="gramEnd"/>
    </w:p>
    <w:p w:rsidR="00C44506" w:rsidRPr="00794DBA" w:rsidRDefault="00C44506" w:rsidP="00555EEB">
      <w:pPr>
        <w:overflowPunct w:val="0"/>
        <w:autoSpaceDE w:val="0"/>
        <w:autoSpaceDN w:val="0"/>
        <w:adjustRightInd w:val="0"/>
        <w:spacing w:line="276" w:lineRule="auto"/>
        <w:ind w:right="-86"/>
        <w:jc w:val="both"/>
        <w:rPr>
          <w:rFonts w:ascii="Arial Narrow" w:hAnsi="Arial Narrow"/>
          <w:sz w:val="22"/>
          <w:szCs w:val="22"/>
        </w:rPr>
      </w:pPr>
    </w:p>
    <w:p w:rsidR="00C44506" w:rsidRPr="00794DBA" w:rsidRDefault="00515CA8" w:rsidP="00555EEB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794DBA">
        <w:rPr>
          <w:rFonts w:ascii="Arial Narrow" w:hAnsi="Arial Narrow"/>
          <w:b/>
          <w:sz w:val="22"/>
          <w:szCs w:val="22"/>
        </w:rPr>
        <w:t xml:space="preserve">              </w:t>
      </w:r>
      <w:proofErr w:type="gramStart"/>
      <w:r w:rsidR="00C44506" w:rsidRPr="00794DBA">
        <w:rPr>
          <w:rFonts w:ascii="Arial Narrow" w:hAnsi="Arial Narrow"/>
          <w:b/>
          <w:sz w:val="22"/>
          <w:szCs w:val="22"/>
        </w:rPr>
        <w:t xml:space="preserve">p. </w:t>
      </w:r>
      <w:r w:rsidR="001E690C" w:rsidRPr="00794DBA">
        <w:rPr>
          <w:rFonts w:ascii="Arial Narrow" w:hAnsi="Arial Narrow"/>
          <w:b/>
          <w:sz w:val="22"/>
          <w:szCs w:val="22"/>
        </w:rPr>
        <w:t>........................................</w:t>
      </w:r>
      <w:r w:rsidR="005B1066" w:rsidRPr="00794DBA">
        <w:rPr>
          <w:rFonts w:ascii="Arial Narrow" w:hAnsi="Arial Narrow"/>
          <w:b/>
          <w:sz w:val="22"/>
          <w:szCs w:val="22"/>
        </w:rPr>
        <w:t xml:space="preserve">  </w:t>
      </w:r>
      <w:r w:rsidR="00C44506" w:rsidRPr="00794DBA">
        <w:rPr>
          <w:rFonts w:ascii="Arial Narrow" w:hAnsi="Arial Narrow"/>
          <w:b/>
          <w:sz w:val="22"/>
          <w:szCs w:val="22"/>
        </w:rPr>
        <w:t xml:space="preserve">– </w:t>
      </w:r>
      <w:r w:rsidR="001E690C" w:rsidRPr="00794DBA">
        <w:rPr>
          <w:rFonts w:ascii="Arial Narrow" w:hAnsi="Arial Narrow"/>
          <w:b/>
          <w:sz w:val="22"/>
          <w:szCs w:val="22"/>
        </w:rPr>
        <w:t>....</w:t>
      </w:r>
      <w:proofErr w:type="gramEnd"/>
      <w:r w:rsidR="001E690C" w:rsidRPr="00794DBA">
        <w:rPr>
          <w:rFonts w:ascii="Arial Narrow" w:hAnsi="Arial Narrow"/>
          <w:b/>
          <w:sz w:val="22"/>
          <w:szCs w:val="22"/>
        </w:rPr>
        <w:t>................................</w:t>
      </w:r>
      <w:r w:rsidR="0005066F" w:rsidRPr="00794DBA">
        <w:rPr>
          <w:rFonts w:ascii="Arial Narrow" w:hAnsi="Arial Narrow"/>
          <w:b/>
          <w:sz w:val="22"/>
          <w:szCs w:val="22"/>
        </w:rPr>
        <w:t xml:space="preserve">, </w:t>
      </w:r>
    </w:p>
    <w:p w:rsidR="00A36431" w:rsidRDefault="00A36431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:rsidR="00C44506" w:rsidRPr="00794DBA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proofErr w:type="gramStart"/>
      <w:r w:rsidRPr="00794DBA">
        <w:rPr>
          <w:rFonts w:ascii="Arial Narrow" w:hAnsi="Arial Narrow"/>
          <w:sz w:val="22"/>
          <w:szCs w:val="22"/>
        </w:rPr>
        <w:t>zwanym</w:t>
      </w:r>
      <w:proofErr w:type="gramEnd"/>
      <w:r w:rsidRPr="00794DBA">
        <w:rPr>
          <w:rFonts w:ascii="Arial Narrow" w:hAnsi="Arial Narrow"/>
          <w:sz w:val="22"/>
          <w:szCs w:val="22"/>
        </w:rPr>
        <w:t xml:space="preserve"> dalej </w:t>
      </w:r>
      <w:r w:rsidRPr="00794DBA">
        <w:rPr>
          <w:rFonts w:ascii="Arial Narrow" w:hAnsi="Arial Narrow"/>
          <w:b/>
          <w:sz w:val="22"/>
          <w:szCs w:val="22"/>
        </w:rPr>
        <w:t xml:space="preserve">Wykonawcą, </w:t>
      </w:r>
      <w:r w:rsidRPr="00794DBA">
        <w:rPr>
          <w:rFonts w:ascii="Arial Narrow" w:hAnsi="Arial Narrow"/>
          <w:sz w:val="22"/>
          <w:szCs w:val="22"/>
        </w:rPr>
        <w:t>została zawarta umowa następującej treści:</w:t>
      </w:r>
    </w:p>
    <w:p w:rsidR="00C44506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:rsidR="00946A82" w:rsidRPr="00794DBA" w:rsidRDefault="00946A82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:rsidR="00C44506" w:rsidRPr="00794DBA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§ 1</w:t>
      </w:r>
    </w:p>
    <w:p w:rsidR="00794DBA" w:rsidRPr="00794DBA" w:rsidRDefault="00E4148E" w:rsidP="00A36431">
      <w:pPr>
        <w:pStyle w:val="Tekstpodstawowywcity"/>
        <w:numPr>
          <w:ilvl w:val="0"/>
          <w:numId w:val="16"/>
        </w:numPr>
        <w:spacing w:after="0" w:line="276" w:lineRule="auto"/>
        <w:ind w:left="284"/>
        <w:jc w:val="both"/>
        <w:rPr>
          <w:rFonts w:ascii="Arial Narrow" w:hAnsi="Arial Narrow"/>
          <w:b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D</w:t>
      </w:r>
      <w:r w:rsidR="0015685F" w:rsidRPr="00794DBA">
        <w:rPr>
          <w:rFonts w:ascii="Arial Narrow" w:hAnsi="Arial Narrow"/>
          <w:sz w:val="22"/>
          <w:szCs w:val="22"/>
        </w:rPr>
        <w:t xml:space="preserve">ziałając na podstawie Ustawy </w:t>
      </w:r>
      <w:r w:rsidR="005A1CDC" w:rsidRPr="00794DBA">
        <w:rPr>
          <w:rFonts w:ascii="Arial Narrow" w:hAnsi="Arial Narrow"/>
          <w:sz w:val="22"/>
          <w:szCs w:val="22"/>
        </w:rPr>
        <w:t xml:space="preserve">z 11 września 2019 – Prawo Zamówień Publicznych (Dz. U. </w:t>
      </w:r>
      <w:proofErr w:type="gramStart"/>
      <w:r w:rsidR="005A1CDC" w:rsidRPr="00794DBA">
        <w:rPr>
          <w:rFonts w:ascii="Arial Narrow" w:hAnsi="Arial Narrow"/>
          <w:sz w:val="22"/>
          <w:szCs w:val="22"/>
        </w:rPr>
        <w:t>z</w:t>
      </w:r>
      <w:proofErr w:type="gramEnd"/>
      <w:r w:rsidR="005A1CDC" w:rsidRPr="00794DBA">
        <w:rPr>
          <w:rFonts w:ascii="Arial Narrow" w:hAnsi="Arial Narrow"/>
          <w:sz w:val="22"/>
          <w:szCs w:val="22"/>
        </w:rPr>
        <w:t xml:space="preserve"> 2021 r. poz. 1129 </w:t>
      </w:r>
      <w:r w:rsidR="00753D10">
        <w:rPr>
          <w:rFonts w:ascii="Arial Narrow" w:hAnsi="Arial Narrow"/>
          <w:sz w:val="22"/>
          <w:szCs w:val="22"/>
        </w:rPr>
        <w:br/>
      </w:r>
      <w:r w:rsidR="005A1CDC" w:rsidRPr="00794DBA">
        <w:rPr>
          <w:rFonts w:ascii="Arial Narrow" w:hAnsi="Arial Narrow"/>
          <w:sz w:val="22"/>
          <w:szCs w:val="22"/>
        </w:rPr>
        <w:t xml:space="preserve">z późn. </w:t>
      </w:r>
      <w:proofErr w:type="gramStart"/>
      <w:r w:rsidR="005A1CDC" w:rsidRPr="00794DBA">
        <w:rPr>
          <w:rFonts w:ascii="Arial Narrow" w:hAnsi="Arial Narrow"/>
          <w:sz w:val="22"/>
          <w:szCs w:val="22"/>
        </w:rPr>
        <w:t>zm</w:t>
      </w:r>
      <w:proofErr w:type="gramEnd"/>
      <w:r w:rsidR="005A1CDC" w:rsidRPr="00794DBA">
        <w:rPr>
          <w:rFonts w:ascii="Arial Narrow" w:hAnsi="Arial Narrow"/>
          <w:sz w:val="22"/>
          <w:szCs w:val="22"/>
        </w:rPr>
        <w:t xml:space="preserve">.) </w:t>
      </w:r>
      <w:r w:rsidR="00C44506" w:rsidRPr="00794DBA">
        <w:rPr>
          <w:rFonts w:ascii="Arial Narrow" w:hAnsi="Arial Narrow"/>
          <w:b/>
          <w:sz w:val="22"/>
          <w:szCs w:val="22"/>
        </w:rPr>
        <w:t xml:space="preserve">Zamawiający </w:t>
      </w:r>
      <w:r w:rsidR="00C44506" w:rsidRPr="00794DBA">
        <w:rPr>
          <w:rFonts w:ascii="Arial Narrow" w:hAnsi="Arial Narrow"/>
          <w:sz w:val="22"/>
          <w:szCs w:val="22"/>
        </w:rPr>
        <w:t>w tr</w:t>
      </w:r>
      <w:r w:rsidR="005A1CDC" w:rsidRPr="00794DBA">
        <w:rPr>
          <w:rFonts w:ascii="Arial Narrow" w:hAnsi="Arial Narrow"/>
          <w:sz w:val="22"/>
          <w:szCs w:val="22"/>
        </w:rPr>
        <w:t>ybie przetargu nieograniczonego,</w:t>
      </w:r>
      <w:r w:rsidR="00A45BE0" w:rsidRPr="00794DBA">
        <w:rPr>
          <w:rFonts w:ascii="Arial Narrow" w:hAnsi="Arial Narrow"/>
          <w:sz w:val="22"/>
          <w:szCs w:val="22"/>
        </w:rPr>
        <w:t xml:space="preserve"> o którym mowa w art. 132</w:t>
      </w:r>
      <w:r w:rsidR="00A36431">
        <w:rPr>
          <w:rFonts w:ascii="Arial Narrow" w:hAnsi="Arial Narrow"/>
          <w:sz w:val="22"/>
          <w:szCs w:val="22"/>
        </w:rPr>
        <w:t xml:space="preserve"> ustawy Pzp</w:t>
      </w:r>
      <w:r w:rsidR="00A45BE0" w:rsidRPr="00794DBA">
        <w:rPr>
          <w:rFonts w:ascii="Arial Narrow" w:hAnsi="Arial Narrow"/>
          <w:sz w:val="22"/>
          <w:szCs w:val="22"/>
        </w:rPr>
        <w:t xml:space="preserve"> </w:t>
      </w:r>
      <w:r w:rsidR="00C44506" w:rsidRPr="00794DBA">
        <w:rPr>
          <w:rFonts w:ascii="Arial Narrow" w:hAnsi="Arial Narrow"/>
          <w:b/>
          <w:bCs/>
          <w:sz w:val="22"/>
          <w:szCs w:val="22"/>
        </w:rPr>
        <w:t>ogłoszonego w</w:t>
      </w:r>
      <w:r w:rsidR="00D30BF6" w:rsidRPr="00794DBA">
        <w:rPr>
          <w:rFonts w:ascii="Arial Narrow" w:hAnsi="Arial Narrow"/>
          <w:b/>
          <w:bCs/>
          <w:sz w:val="22"/>
          <w:szCs w:val="22"/>
        </w:rPr>
        <w:t xml:space="preserve"> </w:t>
      </w:r>
      <w:r w:rsidR="0015685F" w:rsidRPr="00794DBA">
        <w:rPr>
          <w:rFonts w:ascii="Arial Narrow" w:hAnsi="Arial Narrow"/>
          <w:b/>
          <w:bCs/>
          <w:sz w:val="22"/>
          <w:szCs w:val="22"/>
        </w:rPr>
        <w:t>DUUE nr 202</w:t>
      </w:r>
      <w:r w:rsidR="005A1CDC" w:rsidRPr="00794DBA">
        <w:rPr>
          <w:rFonts w:ascii="Arial Narrow" w:hAnsi="Arial Narrow"/>
          <w:b/>
          <w:bCs/>
          <w:sz w:val="22"/>
          <w:szCs w:val="22"/>
        </w:rPr>
        <w:t>2</w:t>
      </w:r>
      <w:r w:rsidR="0015685F" w:rsidRPr="00794DBA">
        <w:rPr>
          <w:rFonts w:ascii="Arial Narrow" w:hAnsi="Arial Narrow"/>
          <w:b/>
          <w:bCs/>
          <w:sz w:val="22"/>
          <w:szCs w:val="22"/>
        </w:rPr>
        <w:t xml:space="preserve">/ S </w:t>
      </w:r>
      <w:r w:rsidR="009C6AAB" w:rsidRPr="00794DBA">
        <w:rPr>
          <w:rFonts w:ascii="Arial Narrow" w:hAnsi="Arial Narrow"/>
          <w:b/>
          <w:bCs/>
          <w:sz w:val="22"/>
          <w:szCs w:val="22"/>
        </w:rPr>
        <w:t>…</w:t>
      </w:r>
      <w:r w:rsidR="0091668F" w:rsidRPr="00794DBA">
        <w:rPr>
          <w:rFonts w:ascii="Arial Narrow" w:hAnsi="Arial Narrow"/>
          <w:b/>
          <w:bCs/>
          <w:sz w:val="22"/>
          <w:szCs w:val="22"/>
        </w:rPr>
        <w:t xml:space="preserve"> -</w:t>
      </w:r>
      <w:r w:rsidR="009C6AAB" w:rsidRPr="00794DBA">
        <w:rPr>
          <w:rFonts w:ascii="Arial Narrow" w:hAnsi="Arial Narrow"/>
          <w:b/>
          <w:bCs/>
          <w:sz w:val="22"/>
          <w:szCs w:val="22"/>
        </w:rPr>
        <w:t>…..</w:t>
      </w:r>
      <w:r w:rsidR="0066131C" w:rsidRPr="00794DBA">
        <w:rPr>
          <w:rFonts w:ascii="Arial Narrow" w:hAnsi="Arial Narrow"/>
          <w:b/>
          <w:bCs/>
          <w:sz w:val="22"/>
          <w:szCs w:val="22"/>
        </w:rPr>
        <w:t xml:space="preserve"> </w:t>
      </w:r>
      <w:r w:rsidR="0015685F" w:rsidRPr="00794DBA">
        <w:rPr>
          <w:rFonts w:ascii="Arial Narrow" w:hAnsi="Arial Narrow"/>
          <w:b/>
          <w:bCs/>
          <w:sz w:val="22"/>
          <w:szCs w:val="22"/>
        </w:rPr>
        <w:t xml:space="preserve">data publikacji  </w:t>
      </w:r>
      <w:r w:rsidR="00C1010B" w:rsidRPr="00794DBA">
        <w:rPr>
          <w:rFonts w:ascii="Arial Narrow" w:hAnsi="Arial Narrow"/>
          <w:b/>
          <w:bCs/>
          <w:sz w:val="22"/>
          <w:szCs w:val="22"/>
        </w:rPr>
        <w:t>……………..</w:t>
      </w:r>
      <w:r w:rsidR="00DC070E" w:rsidRPr="00794DBA">
        <w:rPr>
          <w:rFonts w:ascii="Arial Narrow" w:hAnsi="Arial Narrow"/>
          <w:b/>
          <w:bCs/>
          <w:sz w:val="22"/>
          <w:szCs w:val="22"/>
        </w:rPr>
        <w:t xml:space="preserve">, </w:t>
      </w:r>
      <w:proofErr w:type="gramStart"/>
      <w:r w:rsidR="00C44506" w:rsidRPr="00794DBA">
        <w:rPr>
          <w:rFonts w:ascii="Arial Narrow" w:hAnsi="Arial Narrow"/>
          <w:sz w:val="22"/>
          <w:szCs w:val="22"/>
        </w:rPr>
        <w:t>oraz</w:t>
      </w:r>
      <w:proofErr w:type="gramEnd"/>
      <w:r w:rsidR="00C44506" w:rsidRPr="00794DBA">
        <w:rPr>
          <w:rFonts w:ascii="Arial Narrow" w:hAnsi="Arial Narrow"/>
          <w:sz w:val="22"/>
          <w:szCs w:val="22"/>
        </w:rPr>
        <w:t xml:space="preserve"> na stronach internetowych</w:t>
      </w:r>
      <w:r w:rsidR="0015685F" w:rsidRPr="00794DBA">
        <w:rPr>
          <w:rFonts w:ascii="Arial Narrow" w:hAnsi="Arial Narrow"/>
          <w:sz w:val="22"/>
          <w:szCs w:val="22"/>
        </w:rPr>
        <w:t>, na platformie e-propublico</w:t>
      </w:r>
      <w:r w:rsidR="007D4E3F">
        <w:rPr>
          <w:rFonts w:ascii="Arial Narrow" w:hAnsi="Arial Narrow"/>
          <w:sz w:val="22"/>
          <w:szCs w:val="22"/>
        </w:rPr>
        <w:t>.</w:t>
      </w:r>
      <w:proofErr w:type="gramStart"/>
      <w:r w:rsidR="007D4E3F">
        <w:rPr>
          <w:rFonts w:ascii="Arial Narrow" w:hAnsi="Arial Narrow"/>
          <w:sz w:val="22"/>
          <w:szCs w:val="22"/>
        </w:rPr>
        <w:t>pl</w:t>
      </w:r>
      <w:proofErr w:type="gramEnd"/>
      <w:r w:rsidR="0015685F" w:rsidRPr="00794DBA">
        <w:rPr>
          <w:rFonts w:ascii="Arial Narrow" w:hAnsi="Arial Narrow"/>
          <w:sz w:val="22"/>
          <w:szCs w:val="22"/>
        </w:rPr>
        <w:t xml:space="preserve"> </w:t>
      </w:r>
      <w:r w:rsidR="00C44506" w:rsidRPr="00794DBA">
        <w:rPr>
          <w:rFonts w:ascii="Arial Narrow" w:hAnsi="Arial Narrow"/>
          <w:sz w:val="22"/>
          <w:szCs w:val="22"/>
        </w:rPr>
        <w:t xml:space="preserve">i w siedzibie Zamawiającego na </w:t>
      </w:r>
      <w:r w:rsidR="00A36431">
        <w:rPr>
          <w:rFonts w:ascii="Arial Narrow" w:hAnsi="Arial Narrow"/>
          <w:b/>
          <w:bCs/>
          <w:sz w:val="22"/>
          <w:szCs w:val="22"/>
        </w:rPr>
        <w:t xml:space="preserve">dostawę </w:t>
      </w:r>
      <w:r w:rsidR="007D4E3F">
        <w:rPr>
          <w:rFonts w:ascii="Arial Narrow" w:hAnsi="Arial Narrow"/>
          <w:b/>
          <w:bCs/>
          <w:sz w:val="22"/>
          <w:szCs w:val="22"/>
        </w:rPr>
        <w:t>napędu sieciowego traumatologiczno-neurochirurgicznego</w:t>
      </w:r>
      <w:r w:rsidR="00A36431">
        <w:rPr>
          <w:rFonts w:ascii="Arial Narrow" w:hAnsi="Arial Narrow"/>
          <w:b/>
          <w:bCs/>
          <w:sz w:val="22"/>
          <w:szCs w:val="22"/>
        </w:rPr>
        <w:t xml:space="preserve"> </w:t>
      </w:r>
      <w:r w:rsidR="00E9763B" w:rsidRPr="00794DBA">
        <w:rPr>
          <w:rFonts w:ascii="Arial Narrow" w:hAnsi="Arial Narrow"/>
          <w:b/>
          <w:bCs/>
          <w:sz w:val="22"/>
          <w:szCs w:val="22"/>
        </w:rPr>
        <w:t xml:space="preserve">dla 10 Wojskowego Szpitala Klinicznego z Polikliniką SPZOZ w Bydgoszczy w ramach </w:t>
      </w:r>
      <w:r w:rsidR="00AE182C">
        <w:rPr>
          <w:rFonts w:ascii="Arial Narrow" w:hAnsi="Arial Narrow"/>
          <w:b/>
          <w:bCs/>
          <w:sz w:val="22"/>
          <w:szCs w:val="22"/>
        </w:rPr>
        <w:t>PMT 2022</w:t>
      </w:r>
      <w:r w:rsidR="008C4564" w:rsidRPr="00794DBA">
        <w:rPr>
          <w:rFonts w:ascii="Arial Narrow" w:hAnsi="Arial Narrow"/>
          <w:b/>
          <w:bCs/>
          <w:sz w:val="22"/>
          <w:szCs w:val="22"/>
        </w:rPr>
        <w:t xml:space="preserve"> </w:t>
      </w:r>
      <w:r w:rsidR="00863720" w:rsidRPr="00794DBA">
        <w:rPr>
          <w:rFonts w:ascii="Arial Narrow" w:hAnsi="Arial Narrow"/>
          <w:b/>
          <w:bCs/>
          <w:sz w:val="22"/>
          <w:szCs w:val="22"/>
        </w:rPr>
        <w:t xml:space="preserve">- </w:t>
      </w:r>
      <w:r w:rsidR="003922B4" w:rsidRPr="00794DBA">
        <w:rPr>
          <w:rFonts w:ascii="Arial Narrow" w:hAnsi="Arial Narrow"/>
          <w:b/>
          <w:bCs/>
          <w:sz w:val="22"/>
          <w:szCs w:val="22"/>
        </w:rPr>
        <w:t xml:space="preserve">sprawa </w:t>
      </w:r>
      <w:r w:rsidR="00C44506" w:rsidRPr="00794DBA">
        <w:rPr>
          <w:rFonts w:ascii="Arial Narrow" w:hAnsi="Arial Narrow"/>
          <w:b/>
          <w:bCs/>
          <w:sz w:val="22"/>
          <w:szCs w:val="22"/>
        </w:rPr>
        <w:t xml:space="preserve">nr </w:t>
      </w:r>
      <w:r w:rsidR="00794DBA" w:rsidRPr="00794DBA">
        <w:rPr>
          <w:rFonts w:ascii="Arial Narrow" w:hAnsi="Arial Narrow"/>
          <w:b/>
          <w:bCs/>
          <w:sz w:val="22"/>
          <w:szCs w:val="22"/>
        </w:rPr>
        <w:t>2</w:t>
      </w:r>
      <w:r w:rsidR="007D4E3F">
        <w:rPr>
          <w:rFonts w:ascii="Arial Narrow" w:hAnsi="Arial Narrow"/>
          <w:b/>
          <w:bCs/>
          <w:sz w:val="22"/>
          <w:szCs w:val="22"/>
        </w:rPr>
        <w:t>5</w:t>
      </w:r>
      <w:r w:rsidR="00863720" w:rsidRPr="00794DBA">
        <w:rPr>
          <w:rFonts w:ascii="Arial Narrow" w:hAnsi="Arial Narrow"/>
          <w:b/>
          <w:bCs/>
          <w:sz w:val="22"/>
          <w:szCs w:val="22"/>
        </w:rPr>
        <w:t>/20</w:t>
      </w:r>
      <w:r w:rsidR="001E690C" w:rsidRPr="00794DBA">
        <w:rPr>
          <w:rFonts w:ascii="Arial Narrow" w:hAnsi="Arial Narrow"/>
          <w:b/>
          <w:bCs/>
          <w:sz w:val="22"/>
          <w:szCs w:val="22"/>
        </w:rPr>
        <w:t>2</w:t>
      </w:r>
      <w:r w:rsidR="00794DBA" w:rsidRPr="00794DBA">
        <w:rPr>
          <w:rFonts w:ascii="Arial Narrow" w:hAnsi="Arial Narrow"/>
          <w:b/>
          <w:bCs/>
          <w:sz w:val="22"/>
          <w:szCs w:val="22"/>
        </w:rPr>
        <w:t>2</w:t>
      </w:r>
      <w:r w:rsidR="001020C2" w:rsidRPr="00794DBA">
        <w:rPr>
          <w:rFonts w:ascii="Arial Narrow" w:hAnsi="Arial Narrow"/>
          <w:b/>
          <w:bCs/>
          <w:sz w:val="22"/>
          <w:szCs w:val="22"/>
        </w:rPr>
        <w:t>,</w:t>
      </w:r>
      <w:r w:rsidR="00A556D5" w:rsidRPr="00794DBA">
        <w:rPr>
          <w:rFonts w:ascii="Arial Narrow" w:hAnsi="Arial Narrow"/>
          <w:b/>
          <w:bCs/>
          <w:sz w:val="22"/>
          <w:szCs w:val="22"/>
        </w:rPr>
        <w:t xml:space="preserve"> </w:t>
      </w:r>
      <w:r w:rsidR="00C44506" w:rsidRPr="00794DBA">
        <w:rPr>
          <w:rFonts w:ascii="Arial Narrow" w:hAnsi="Arial Narrow"/>
          <w:sz w:val="22"/>
          <w:szCs w:val="22"/>
        </w:rPr>
        <w:t xml:space="preserve">dokonał wyboru </w:t>
      </w:r>
      <w:r w:rsidR="00C44506" w:rsidRPr="00794DBA">
        <w:rPr>
          <w:rFonts w:ascii="Arial Narrow" w:hAnsi="Arial Narrow"/>
          <w:b/>
          <w:sz w:val="22"/>
          <w:szCs w:val="22"/>
        </w:rPr>
        <w:t xml:space="preserve">Wykonawcy </w:t>
      </w:r>
      <w:r w:rsidR="00C44506" w:rsidRPr="00794DBA">
        <w:rPr>
          <w:rFonts w:ascii="Arial Narrow" w:hAnsi="Arial Narrow"/>
          <w:sz w:val="22"/>
          <w:szCs w:val="22"/>
        </w:rPr>
        <w:t xml:space="preserve">w celu realizacji ww. dostaw na rzecz </w:t>
      </w:r>
      <w:r w:rsidR="00C44506" w:rsidRPr="00794DBA">
        <w:rPr>
          <w:rFonts w:ascii="Arial Narrow" w:hAnsi="Arial Narrow"/>
          <w:b/>
          <w:sz w:val="22"/>
          <w:szCs w:val="22"/>
        </w:rPr>
        <w:t xml:space="preserve">Zamawiającego. </w:t>
      </w:r>
    </w:p>
    <w:p w:rsidR="00C44506" w:rsidRPr="00794DBA" w:rsidRDefault="00C44506" w:rsidP="00A36431">
      <w:pPr>
        <w:pStyle w:val="Tekstpodstawowywcity"/>
        <w:numPr>
          <w:ilvl w:val="0"/>
          <w:numId w:val="16"/>
        </w:numPr>
        <w:spacing w:after="0" w:line="276" w:lineRule="auto"/>
        <w:ind w:left="284" w:hanging="284"/>
        <w:jc w:val="both"/>
        <w:rPr>
          <w:rFonts w:ascii="Arial Narrow" w:hAnsi="Arial Narrow"/>
          <w:b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Szczegółowy zakres wykonania przedmiotu umowy określa: Załącznik nr 1 (specyfikacja techniczna) do umowy określon</w:t>
      </w:r>
      <w:r w:rsidR="00515CA8" w:rsidRPr="00794DBA">
        <w:rPr>
          <w:rFonts w:ascii="Arial Narrow" w:hAnsi="Arial Narrow"/>
          <w:sz w:val="22"/>
          <w:szCs w:val="22"/>
        </w:rPr>
        <w:t>a</w:t>
      </w:r>
      <w:r w:rsidRPr="00794DBA">
        <w:rPr>
          <w:rFonts w:ascii="Arial Narrow" w:hAnsi="Arial Narrow"/>
          <w:sz w:val="22"/>
          <w:szCs w:val="22"/>
        </w:rPr>
        <w:t xml:space="preserve"> na podstawie Specyfikacji Warunków Zamówienia i złożonej oferty przetargowej w zakresie wybranym na podstawie postępowania przetargowego</w:t>
      </w:r>
      <w:r w:rsidR="00A04A7E" w:rsidRPr="00794DBA">
        <w:rPr>
          <w:rFonts w:ascii="Arial Narrow" w:hAnsi="Arial Narrow"/>
          <w:sz w:val="22"/>
          <w:szCs w:val="22"/>
        </w:rPr>
        <w:t>.</w:t>
      </w:r>
    </w:p>
    <w:p w:rsidR="00C44506" w:rsidRPr="00794DBA" w:rsidRDefault="00C44506" w:rsidP="00A36431">
      <w:pPr>
        <w:pStyle w:val="Tekstpodstawowywcity"/>
        <w:numPr>
          <w:ilvl w:val="0"/>
          <w:numId w:val="16"/>
        </w:numPr>
        <w:spacing w:after="0" w:line="276" w:lineRule="auto"/>
        <w:ind w:left="284" w:hanging="284"/>
        <w:jc w:val="both"/>
        <w:rPr>
          <w:rFonts w:ascii="Arial Narrow" w:hAnsi="Arial Narrow"/>
          <w:b/>
          <w:sz w:val="22"/>
          <w:szCs w:val="22"/>
        </w:rPr>
      </w:pPr>
      <w:r w:rsidRPr="00794DBA">
        <w:rPr>
          <w:rFonts w:ascii="Arial Narrow" w:hAnsi="Arial Narrow"/>
          <w:b/>
          <w:sz w:val="22"/>
          <w:szCs w:val="22"/>
        </w:rPr>
        <w:t xml:space="preserve">Wykonawca </w:t>
      </w:r>
      <w:r w:rsidRPr="00794DBA">
        <w:rPr>
          <w:rFonts w:ascii="Arial Narrow" w:hAnsi="Arial Narrow"/>
          <w:sz w:val="22"/>
          <w:szCs w:val="22"/>
        </w:rPr>
        <w:t>oświadcza, iż posiada wszelkie uprawnienia niezbędne do realizacji niniejszej umowy.</w:t>
      </w:r>
    </w:p>
    <w:p w:rsidR="006A45E0" w:rsidRPr="00794DBA" w:rsidRDefault="0084597D" w:rsidP="00A36431">
      <w:pPr>
        <w:pStyle w:val="Tekstpodstawowywcity"/>
        <w:numPr>
          <w:ilvl w:val="0"/>
          <w:numId w:val="16"/>
        </w:numPr>
        <w:spacing w:after="0" w:line="276" w:lineRule="auto"/>
        <w:ind w:left="284" w:hanging="284"/>
        <w:jc w:val="both"/>
        <w:rPr>
          <w:rFonts w:ascii="Arial Narrow" w:hAnsi="Arial Narrow"/>
          <w:b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Wartość brutto </w:t>
      </w:r>
      <w:proofErr w:type="gramStart"/>
      <w:r w:rsidRPr="00794DBA">
        <w:rPr>
          <w:rFonts w:ascii="Arial Narrow" w:hAnsi="Arial Narrow"/>
          <w:sz w:val="22"/>
          <w:szCs w:val="22"/>
        </w:rPr>
        <w:t xml:space="preserve">umowy :  </w:t>
      </w:r>
      <w:r w:rsidR="001E690C" w:rsidRPr="00794DBA">
        <w:rPr>
          <w:rFonts w:ascii="Arial Narrow" w:hAnsi="Arial Narrow"/>
          <w:b/>
          <w:sz w:val="22"/>
          <w:szCs w:val="22"/>
        </w:rPr>
        <w:t>.............</w:t>
      </w:r>
      <w:r w:rsidR="008C4564" w:rsidRPr="00794DBA">
        <w:rPr>
          <w:rFonts w:ascii="Arial Narrow" w:hAnsi="Arial Narrow"/>
          <w:b/>
          <w:sz w:val="22"/>
          <w:szCs w:val="22"/>
        </w:rPr>
        <w:t>...</w:t>
      </w:r>
      <w:r w:rsidR="001E690C" w:rsidRPr="00794DBA">
        <w:rPr>
          <w:rFonts w:ascii="Arial Narrow" w:hAnsi="Arial Narrow"/>
          <w:b/>
          <w:sz w:val="22"/>
          <w:szCs w:val="22"/>
        </w:rPr>
        <w:t>...</w:t>
      </w:r>
      <w:r w:rsidRPr="00794DBA">
        <w:rPr>
          <w:rFonts w:ascii="Arial Narrow" w:hAnsi="Arial Narrow"/>
          <w:b/>
          <w:sz w:val="22"/>
          <w:szCs w:val="22"/>
        </w:rPr>
        <w:t xml:space="preserve"> </w:t>
      </w:r>
      <w:r w:rsidR="006A45E0" w:rsidRPr="00794DBA">
        <w:rPr>
          <w:rFonts w:ascii="Arial Narrow" w:hAnsi="Arial Narrow"/>
          <w:b/>
          <w:sz w:val="22"/>
          <w:szCs w:val="22"/>
        </w:rPr>
        <w:t>PLN</w:t>
      </w:r>
      <w:r w:rsidR="00AF6EEC" w:rsidRPr="00794DBA">
        <w:rPr>
          <w:rFonts w:ascii="Arial Narrow" w:hAnsi="Arial Narrow"/>
          <w:sz w:val="22"/>
          <w:szCs w:val="22"/>
        </w:rPr>
        <w:t xml:space="preserve"> </w:t>
      </w:r>
      <w:r w:rsidR="00A45BE0" w:rsidRPr="00794DBA">
        <w:rPr>
          <w:rFonts w:ascii="Arial Narrow" w:hAnsi="Arial Narrow"/>
          <w:sz w:val="22"/>
          <w:szCs w:val="22"/>
        </w:rPr>
        <w:t xml:space="preserve"> słownie</w:t>
      </w:r>
      <w:proofErr w:type="gramEnd"/>
      <w:r w:rsidR="007D4E3F">
        <w:rPr>
          <w:rFonts w:ascii="Arial Narrow" w:hAnsi="Arial Narrow"/>
          <w:sz w:val="22"/>
          <w:szCs w:val="22"/>
        </w:rPr>
        <w:t>:</w:t>
      </w:r>
      <w:r w:rsidR="00A45BE0" w:rsidRPr="00794DBA">
        <w:rPr>
          <w:rFonts w:ascii="Arial Narrow" w:hAnsi="Arial Narrow"/>
          <w:sz w:val="22"/>
          <w:szCs w:val="22"/>
        </w:rPr>
        <w:t xml:space="preserve"> ..................</w:t>
      </w:r>
      <w:r w:rsidR="0091668F" w:rsidRPr="00794DBA">
        <w:rPr>
          <w:rFonts w:ascii="Arial Narrow" w:hAnsi="Arial Narrow"/>
          <w:sz w:val="22"/>
          <w:szCs w:val="22"/>
        </w:rPr>
        <w:t>....................................../100PLN</w:t>
      </w:r>
      <w:r w:rsidR="00A45BE0" w:rsidRPr="00794DBA">
        <w:rPr>
          <w:rFonts w:ascii="Arial Narrow" w:hAnsi="Arial Narrow"/>
          <w:sz w:val="22"/>
          <w:szCs w:val="22"/>
        </w:rPr>
        <w:t>.</w:t>
      </w:r>
    </w:p>
    <w:p w:rsidR="00C44506" w:rsidRPr="00794DBA" w:rsidRDefault="00C44506" w:rsidP="00555EEB">
      <w:p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</w:p>
    <w:p w:rsidR="00C44506" w:rsidRPr="00794DBA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§ 2</w:t>
      </w:r>
    </w:p>
    <w:p w:rsidR="00C44506" w:rsidRPr="00794DBA" w:rsidRDefault="00C44506" w:rsidP="00555EEB">
      <w:pPr>
        <w:numPr>
          <w:ilvl w:val="0"/>
          <w:numId w:val="9"/>
        </w:numPr>
        <w:tabs>
          <w:tab w:val="num" w:pos="36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b/>
          <w:bCs/>
          <w:sz w:val="22"/>
          <w:szCs w:val="22"/>
        </w:rPr>
      </w:pPr>
      <w:r w:rsidRPr="00794DBA">
        <w:rPr>
          <w:rFonts w:ascii="Arial Narrow" w:hAnsi="Arial Narrow"/>
          <w:b/>
          <w:sz w:val="22"/>
          <w:szCs w:val="22"/>
        </w:rPr>
        <w:t xml:space="preserve">Wykonawca </w:t>
      </w:r>
      <w:r w:rsidRPr="00794DBA">
        <w:rPr>
          <w:rFonts w:ascii="Arial Narrow" w:hAnsi="Arial Narrow"/>
          <w:sz w:val="22"/>
          <w:szCs w:val="22"/>
        </w:rPr>
        <w:t>zobowiązuje się dostarczyć</w:t>
      </w:r>
      <w:r w:rsidR="0016373B" w:rsidRPr="00794DBA">
        <w:rPr>
          <w:rFonts w:ascii="Arial Narrow" w:hAnsi="Arial Narrow"/>
          <w:sz w:val="22"/>
          <w:szCs w:val="22"/>
        </w:rPr>
        <w:t>,</w:t>
      </w:r>
      <w:r w:rsidR="003515F1" w:rsidRPr="00794DBA">
        <w:rPr>
          <w:rFonts w:ascii="Arial Narrow" w:hAnsi="Arial Narrow"/>
          <w:sz w:val="22"/>
          <w:szCs w:val="22"/>
        </w:rPr>
        <w:t xml:space="preserve"> </w:t>
      </w:r>
      <w:r w:rsidRPr="00794DBA">
        <w:rPr>
          <w:rFonts w:ascii="Arial Narrow" w:hAnsi="Arial Narrow"/>
          <w:sz w:val="22"/>
          <w:szCs w:val="22"/>
        </w:rPr>
        <w:t xml:space="preserve">zamontować i uruchomić przedmiot zamówienia </w:t>
      </w:r>
      <w:r w:rsidR="006A5D09" w:rsidRPr="00794DBA">
        <w:rPr>
          <w:rFonts w:ascii="Arial Narrow" w:hAnsi="Arial Narrow"/>
          <w:sz w:val="22"/>
          <w:szCs w:val="22"/>
        </w:rPr>
        <w:t xml:space="preserve">i przeszkolić personel </w:t>
      </w:r>
      <w:r w:rsidRPr="00794DBA">
        <w:rPr>
          <w:rFonts w:ascii="Arial Narrow" w:hAnsi="Arial Narrow"/>
          <w:sz w:val="22"/>
          <w:szCs w:val="22"/>
        </w:rPr>
        <w:t>na własny koszt, na teren</w:t>
      </w:r>
      <w:r w:rsidR="003515F1" w:rsidRPr="00794DBA">
        <w:rPr>
          <w:rFonts w:ascii="Arial Narrow" w:hAnsi="Arial Narrow"/>
          <w:sz w:val="22"/>
          <w:szCs w:val="22"/>
        </w:rPr>
        <w:t xml:space="preserve">ie </w:t>
      </w:r>
      <w:r w:rsidRPr="00794DBA">
        <w:rPr>
          <w:rFonts w:ascii="Arial Narrow" w:hAnsi="Arial Narrow"/>
          <w:sz w:val="22"/>
          <w:szCs w:val="22"/>
        </w:rPr>
        <w:t xml:space="preserve">siedziby </w:t>
      </w:r>
      <w:r w:rsidRPr="00794DBA">
        <w:rPr>
          <w:rFonts w:ascii="Arial Narrow" w:hAnsi="Arial Narrow"/>
          <w:b/>
          <w:sz w:val="22"/>
          <w:szCs w:val="22"/>
        </w:rPr>
        <w:t xml:space="preserve">Zamawiającego </w:t>
      </w:r>
      <w:r w:rsidRPr="00794DBA">
        <w:rPr>
          <w:rFonts w:ascii="Arial Narrow" w:hAnsi="Arial Narrow"/>
          <w:sz w:val="22"/>
          <w:szCs w:val="22"/>
        </w:rPr>
        <w:t>(ul.</w:t>
      </w:r>
      <w:r w:rsidRPr="00794DBA">
        <w:rPr>
          <w:rFonts w:ascii="Arial Narrow" w:hAnsi="Arial Narrow"/>
          <w:b/>
          <w:sz w:val="22"/>
          <w:szCs w:val="22"/>
        </w:rPr>
        <w:t xml:space="preserve"> </w:t>
      </w:r>
      <w:r w:rsidRPr="00794DBA">
        <w:rPr>
          <w:rFonts w:ascii="Arial Narrow" w:hAnsi="Arial Narrow"/>
          <w:sz w:val="22"/>
          <w:szCs w:val="22"/>
        </w:rPr>
        <w:t>Powstańców Warszawy 5 w Bydgoszcz</w:t>
      </w:r>
      <w:r w:rsidR="00366C69" w:rsidRPr="00794DBA">
        <w:rPr>
          <w:rFonts w:ascii="Arial Narrow" w:hAnsi="Arial Narrow"/>
          <w:sz w:val="22"/>
          <w:szCs w:val="22"/>
        </w:rPr>
        <w:t>y</w:t>
      </w:r>
      <w:r w:rsidRPr="00794DBA">
        <w:rPr>
          <w:rFonts w:ascii="Arial Narrow" w:hAnsi="Arial Narrow"/>
          <w:sz w:val="22"/>
          <w:szCs w:val="22"/>
        </w:rPr>
        <w:t xml:space="preserve">) w nieprzekraczalnym terminie </w:t>
      </w:r>
      <w:proofErr w:type="gramStart"/>
      <w:r w:rsidR="00D30BF6" w:rsidRPr="00794DBA">
        <w:rPr>
          <w:rFonts w:ascii="Arial Narrow" w:hAnsi="Arial Narrow"/>
          <w:sz w:val="22"/>
          <w:szCs w:val="22"/>
        </w:rPr>
        <w:t>do</w:t>
      </w:r>
      <w:r w:rsidR="00A04A7E" w:rsidRPr="00794DBA">
        <w:rPr>
          <w:rFonts w:ascii="Arial Narrow" w:hAnsi="Arial Narrow"/>
          <w:sz w:val="22"/>
          <w:szCs w:val="22"/>
        </w:rPr>
        <w:t xml:space="preserve"> </w:t>
      </w:r>
      <w:r w:rsidR="001E690C" w:rsidRPr="00794DBA">
        <w:rPr>
          <w:rFonts w:ascii="Arial Narrow" w:hAnsi="Arial Narrow"/>
          <w:b/>
          <w:sz w:val="22"/>
          <w:szCs w:val="22"/>
        </w:rPr>
        <w:t>...</w:t>
      </w:r>
      <w:r w:rsidR="00642A22" w:rsidRPr="00794DBA">
        <w:rPr>
          <w:rFonts w:ascii="Arial Narrow" w:hAnsi="Arial Narrow"/>
          <w:b/>
          <w:sz w:val="22"/>
          <w:szCs w:val="22"/>
        </w:rPr>
        <w:t>.</w:t>
      </w:r>
      <w:r w:rsidR="0005066F" w:rsidRPr="00794DBA">
        <w:rPr>
          <w:rFonts w:ascii="Arial Narrow" w:hAnsi="Arial Narrow"/>
          <w:b/>
          <w:sz w:val="22"/>
          <w:szCs w:val="22"/>
        </w:rPr>
        <w:t xml:space="preserve"> dni</w:t>
      </w:r>
      <w:proofErr w:type="gramEnd"/>
      <w:r w:rsidR="0005066F" w:rsidRPr="00794DBA">
        <w:rPr>
          <w:rFonts w:ascii="Arial Narrow" w:hAnsi="Arial Narrow"/>
          <w:b/>
          <w:sz w:val="22"/>
          <w:szCs w:val="22"/>
        </w:rPr>
        <w:t xml:space="preserve"> </w:t>
      </w:r>
      <w:r w:rsidR="0016373B" w:rsidRPr="00794DBA">
        <w:rPr>
          <w:rFonts w:ascii="Arial Narrow" w:hAnsi="Arial Narrow"/>
          <w:b/>
          <w:sz w:val="22"/>
          <w:szCs w:val="22"/>
        </w:rPr>
        <w:t>kalendarzowych</w:t>
      </w:r>
      <w:r w:rsidR="00A04A7E" w:rsidRPr="00794DBA">
        <w:rPr>
          <w:rFonts w:ascii="Arial Narrow" w:hAnsi="Arial Narrow"/>
          <w:sz w:val="22"/>
          <w:szCs w:val="22"/>
        </w:rPr>
        <w:t xml:space="preserve"> </w:t>
      </w:r>
      <w:r w:rsidR="001020C2" w:rsidRPr="00794DBA">
        <w:rPr>
          <w:rFonts w:ascii="Arial Narrow" w:hAnsi="Arial Narrow"/>
          <w:sz w:val="22"/>
          <w:szCs w:val="22"/>
        </w:rPr>
        <w:t xml:space="preserve">od </w:t>
      </w:r>
      <w:r w:rsidR="00A36431">
        <w:rPr>
          <w:rFonts w:ascii="Arial Narrow" w:hAnsi="Arial Narrow"/>
          <w:sz w:val="22"/>
          <w:szCs w:val="22"/>
        </w:rPr>
        <w:t>daty zawarcia umowy</w:t>
      </w:r>
      <w:r w:rsidR="001020C2" w:rsidRPr="00794DBA">
        <w:rPr>
          <w:rFonts w:ascii="Arial Narrow" w:hAnsi="Arial Narrow"/>
          <w:sz w:val="22"/>
          <w:szCs w:val="22"/>
        </w:rPr>
        <w:t>.</w:t>
      </w:r>
      <w:r w:rsidR="00E723D5" w:rsidRPr="00794DBA">
        <w:rPr>
          <w:rFonts w:ascii="Arial Narrow" w:hAnsi="Arial Narrow"/>
          <w:sz w:val="22"/>
          <w:szCs w:val="22"/>
        </w:rPr>
        <w:t xml:space="preserve"> </w:t>
      </w:r>
      <w:r w:rsidR="00794DBA">
        <w:rPr>
          <w:rFonts w:ascii="Arial Narrow" w:hAnsi="Arial Narrow"/>
          <w:sz w:val="22"/>
          <w:szCs w:val="22"/>
        </w:rPr>
        <w:t>Dostawa</w:t>
      </w:r>
      <w:r w:rsidR="00A36431">
        <w:rPr>
          <w:rFonts w:ascii="Arial Narrow" w:hAnsi="Arial Narrow"/>
          <w:sz w:val="22"/>
          <w:szCs w:val="22"/>
        </w:rPr>
        <w:t xml:space="preserve">, zamontowanie </w:t>
      </w:r>
      <w:r w:rsidR="00A36431">
        <w:rPr>
          <w:rFonts w:ascii="Arial Narrow" w:hAnsi="Arial Narrow"/>
          <w:sz w:val="22"/>
          <w:szCs w:val="22"/>
        </w:rPr>
        <w:br/>
        <w:t>i</w:t>
      </w:r>
      <w:r w:rsidR="00794DBA">
        <w:rPr>
          <w:rFonts w:ascii="Arial Narrow" w:hAnsi="Arial Narrow"/>
          <w:sz w:val="22"/>
          <w:szCs w:val="22"/>
        </w:rPr>
        <w:t xml:space="preserve"> uruchomienie </w:t>
      </w:r>
      <w:r w:rsidR="007D4E3F">
        <w:rPr>
          <w:rFonts w:ascii="Arial Narrow" w:hAnsi="Arial Narrow"/>
          <w:sz w:val="22"/>
          <w:szCs w:val="22"/>
        </w:rPr>
        <w:t>napędu</w:t>
      </w:r>
      <w:r w:rsidR="00A36431">
        <w:rPr>
          <w:rFonts w:ascii="Arial Narrow" w:hAnsi="Arial Narrow"/>
          <w:sz w:val="22"/>
          <w:szCs w:val="22"/>
        </w:rPr>
        <w:t xml:space="preserve"> oraz przeszkolenie personelu</w:t>
      </w:r>
      <w:r w:rsidR="00794DBA">
        <w:rPr>
          <w:rFonts w:ascii="Arial Narrow" w:hAnsi="Arial Narrow"/>
          <w:sz w:val="22"/>
          <w:szCs w:val="22"/>
        </w:rPr>
        <w:t xml:space="preserve"> może odbywać się w dniach roboczych w godzinach od</w:t>
      </w:r>
      <w:proofErr w:type="gramStart"/>
      <w:r w:rsidR="00794DBA">
        <w:rPr>
          <w:rFonts w:ascii="Arial Narrow" w:hAnsi="Arial Narrow"/>
          <w:sz w:val="22"/>
          <w:szCs w:val="22"/>
        </w:rPr>
        <w:t xml:space="preserve"> 7:00 do</w:t>
      </w:r>
      <w:proofErr w:type="gramEnd"/>
      <w:r w:rsidR="00794DBA">
        <w:rPr>
          <w:rFonts w:ascii="Arial Narrow" w:hAnsi="Arial Narrow"/>
          <w:sz w:val="22"/>
          <w:szCs w:val="22"/>
        </w:rPr>
        <w:t xml:space="preserve"> 14:00.</w:t>
      </w:r>
      <w:r w:rsidR="000C7023">
        <w:rPr>
          <w:rFonts w:ascii="Arial Narrow" w:hAnsi="Arial Narrow"/>
          <w:sz w:val="22"/>
          <w:szCs w:val="22"/>
        </w:rPr>
        <w:t xml:space="preserve"> </w:t>
      </w:r>
    </w:p>
    <w:p w:rsidR="0016373B" w:rsidRPr="00794DBA" w:rsidRDefault="00C44506" w:rsidP="00555EEB">
      <w:pPr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b/>
          <w:sz w:val="22"/>
          <w:szCs w:val="22"/>
        </w:rPr>
      </w:pPr>
      <w:r w:rsidRPr="00794DBA">
        <w:rPr>
          <w:rFonts w:ascii="Arial Narrow" w:hAnsi="Arial Narrow"/>
          <w:bCs/>
          <w:sz w:val="22"/>
          <w:szCs w:val="22"/>
        </w:rPr>
        <w:lastRenderedPageBreak/>
        <w:t xml:space="preserve">Faktura może być wystawiona nie wcześniej niż po protokolarnym </w:t>
      </w:r>
      <w:r w:rsidR="007D4E3F" w:rsidRPr="00794DBA">
        <w:rPr>
          <w:rFonts w:ascii="Arial Narrow" w:hAnsi="Arial Narrow"/>
          <w:bCs/>
          <w:sz w:val="22"/>
          <w:szCs w:val="22"/>
        </w:rPr>
        <w:t>odbiorze, (na który</w:t>
      </w:r>
      <w:r w:rsidR="0007707E" w:rsidRPr="00794DBA">
        <w:rPr>
          <w:rFonts w:ascii="Arial Narrow" w:hAnsi="Arial Narrow"/>
          <w:bCs/>
          <w:sz w:val="22"/>
          <w:szCs w:val="22"/>
        </w:rPr>
        <w:t xml:space="preserve"> składa się dostawa, montaż, uruchomienie przedmiotu zamówienia i przeszkolenie personelu)</w:t>
      </w:r>
      <w:r w:rsidRPr="00794DBA">
        <w:rPr>
          <w:rFonts w:ascii="Arial Narrow" w:hAnsi="Arial Narrow"/>
          <w:bCs/>
          <w:sz w:val="22"/>
          <w:szCs w:val="22"/>
        </w:rPr>
        <w:t xml:space="preserve">, w którym Zamawiający nie zgłasza żadnych </w:t>
      </w:r>
      <w:r w:rsidR="007D4E3F" w:rsidRPr="00794DBA">
        <w:rPr>
          <w:rFonts w:ascii="Arial Narrow" w:hAnsi="Arial Narrow"/>
          <w:bCs/>
          <w:sz w:val="22"/>
          <w:szCs w:val="22"/>
        </w:rPr>
        <w:t>uwag, co</w:t>
      </w:r>
      <w:r w:rsidRPr="00794DBA">
        <w:rPr>
          <w:rFonts w:ascii="Arial Narrow" w:hAnsi="Arial Narrow"/>
          <w:bCs/>
          <w:sz w:val="22"/>
          <w:szCs w:val="22"/>
        </w:rPr>
        <w:t xml:space="preserve"> do </w:t>
      </w:r>
      <w:r w:rsidR="006A5D09" w:rsidRPr="00794DBA">
        <w:rPr>
          <w:rFonts w:ascii="Arial Narrow" w:hAnsi="Arial Narrow"/>
          <w:bCs/>
          <w:sz w:val="22"/>
          <w:szCs w:val="22"/>
        </w:rPr>
        <w:t xml:space="preserve">wykonania </w:t>
      </w:r>
      <w:r w:rsidRPr="00794DBA">
        <w:rPr>
          <w:rFonts w:ascii="Arial Narrow" w:hAnsi="Arial Narrow"/>
          <w:bCs/>
          <w:sz w:val="22"/>
          <w:szCs w:val="22"/>
        </w:rPr>
        <w:t xml:space="preserve">przedmiotu </w:t>
      </w:r>
      <w:r w:rsidR="006A5D09" w:rsidRPr="00794DBA">
        <w:rPr>
          <w:rFonts w:ascii="Arial Narrow" w:hAnsi="Arial Narrow"/>
          <w:bCs/>
          <w:sz w:val="22"/>
          <w:szCs w:val="22"/>
        </w:rPr>
        <w:t>umowy</w:t>
      </w:r>
      <w:r w:rsidRPr="00794DBA">
        <w:rPr>
          <w:rFonts w:ascii="Arial Narrow" w:hAnsi="Arial Narrow"/>
          <w:bCs/>
          <w:sz w:val="22"/>
          <w:szCs w:val="22"/>
        </w:rPr>
        <w:t>, podpisanym przez obie strony.</w:t>
      </w:r>
      <w:r w:rsidRPr="00794DBA">
        <w:rPr>
          <w:rFonts w:ascii="Arial Narrow" w:hAnsi="Arial Narrow"/>
          <w:b/>
          <w:sz w:val="22"/>
          <w:szCs w:val="22"/>
        </w:rPr>
        <w:t xml:space="preserve"> </w:t>
      </w:r>
      <w:r w:rsidR="0041533E" w:rsidRPr="00794DBA">
        <w:rPr>
          <w:rFonts w:ascii="Arial Narrow" w:hAnsi="Arial Narrow"/>
          <w:sz w:val="22"/>
          <w:szCs w:val="22"/>
        </w:rPr>
        <w:t>Osob</w:t>
      </w:r>
      <w:r w:rsidR="00EA07A8">
        <w:rPr>
          <w:rFonts w:ascii="Arial Narrow" w:hAnsi="Arial Narrow"/>
          <w:sz w:val="22"/>
          <w:szCs w:val="22"/>
        </w:rPr>
        <w:t>ą</w:t>
      </w:r>
      <w:r w:rsidR="006A5D09" w:rsidRPr="00794DBA">
        <w:rPr>
          <w:rFonts w:ascii="Arial Narrow" w:hAnsi="Arial Narrow"/>
          <w:sz w:val="22"/>
          <w:szCs w:val="22"/>
        </w:rPr>
        <w:t xml:space="preserve"> </w:t>
      </w:r>
      <w:r w:rsidR="0041533E" w:rsidRPr="00794DBA">
        <w:rPr>
          <w:rFonts w:ascii="Arial Narrow" w:hAnsi="Arial Narrow"/>
          <w:sz w:val="22"/>
          <w:szCs w:val="22"/>
        </w:rPr>
        <w:t>upoważnion</w:t>
      </w:r>
      <w:r w:rsidR="00EA07A8">
        <w:rPr>
          <w:rFonts w:ascii="Arial Narrow" w:hAnsi="Arial Narrow"/>
          <w:sz w:val="22"/>
          <w:szCs w:val="22"/>
        </w:rPr>
        <w:t>ą</w:t>
      </w:r>
      <w:r w:rsidR="0041533E" w:rsidRPr="00794DBA">
        <w:rPr>
          <w:rFonts w:ascii="Arial Narrow" w:hAnsi="Arial Narrow"/>
          <w:sz w:val="22"/>
          <w:szCs w:val="22"/>
        </w:rPr>
        <w:t xml:space="preserve"> ze strony Zamawiającego do podpisania protokołu odbioru </w:t>
      </w:r>
      <w:r w:rsidR="006A5D09" w:rsidRPr="00794DBA">
        <w:rPr>
          <w:rFonts w:ascii="Arial Narrow" w:hAnsi="Arial Narrow"/>
          <w:sz w:val="22"/>
          <w:szCs w:val="22"/>
        </w:rPr>
        <w:t xml:space="preserve">jest </w:t>
      </w:r>
      <w:r w:rsidR="00573C96" w:rsidRPr="00794DBA">
        <w:rPr>
          <w:rFonts w:ascii="Arial Narrow" w:hAnsi="Arial Narrow"/>
          <w:sz w:val="22"/>
          <w:szCs w:val="22"/>
        </w:rPr>
        <w:t>przedsta</w:t>
      </w:r>
      <w:r w:rsidR="00EA07A8">
        <w:rPr>
          <w:rFonts w:ascii="Arial Narrow" w:hAnsi="Arial Narrow"/>
          <w:sz w:val="22"/>
          <w:szCs w:val="22"/>
        </w:rPr>
        <w:t>wiciel</w:t>
      </w:r>
      <w:r w:rsidR="00573C96" w:rsidRPr="00794DBA">
        <w:rPr>
          <w:rFonts w:ascii="Arial Narrow" w:hAnsi="Arial Narrow"/>
          <w:sz w:val="22"/>
          <w:szCs w:val="22"/>
        </w:rPr>
        <w:t xml:space="preserve"> Wydziału Zaopatrzenia</w:t>
      </w:r>
      <w:r w:rsidR="00EA07A8">
        <w:rPr>
          <w:rFonts w:ascii="Arial Narrow" w:hAnsi="Arial Narrow"/>
          <w:sz w:val="22"/>
          <w:szCs w:val="22"/>
        </w:rPr>
        <w:t xml:space="preserve"> i Naprawy Sprzętu</w:t>
      </w:r>
      <w:r w:rsidR="00573C96" w:rsidRPr="00794DBA">
        <w:rPr>
          <w:rFonts w:ascii="Arial Narrow" w:hAnsi="Arial Narrow"/>
          <w:sz w:val="22"/>
          <w:szCs w:val="22"/>
        </w:rPr>
        <w:t xml:space="preserve"> Medycznego</w:t>
      </w:r>
      <w:r w:rsidR="00EA07A8">
        <w:rPr>
          <w:rFonts w:ascii="Arial Narrow" w:hAnsi="Arial Narrow"/>
          <w:sz w:val="22"/>
          <w:szCs w:val="22"/>
        </w:rPr>
        <w:t xml:space="preserve"> ( dalej: Przedstawiciel Zamawiającego) – </w:t>
      </w:r>
      <w:r w:rsidR="007D4E3F">
        <w:rPr>
          <w:rFonts w:ascii="Arial Narrow" w:hAnsi="Arial Narrow"/>
          <w:sz w:val="22"/>
          <w:szCs w:val="22"/>
        </w:rPr>
        <w:t xml:space="preserve">Robert </w:t>
      </w:r>
      <w:proofErr w:type="spellStart"/>
      <w:r w:rsidR="007D4E3F">
        <w:rPr>
          <w:rFonts w:ascii="Arial Narrow" w:hAnsi="Arial Narrow"/>
          <w:sz w:val="22"/>
          <w:szCs w:val="22"/>
        </w:rPr>
        <w:t>Luther</w:t>
      </w:r>
      <w:proofErr w:type="spellEnd"/>
      <w:r w:rsidR="00EA07A8">
        <w:rPr>
          <w:rFonts w:ascii="Arial Narrow" w:hAnsi="Arial Narrow"/>
          <w:sz w:val="22"/>
          <w:szCs w:val="22"/>
        </w:rPr>
        <w:t xml:space="preserve"> tel. 261 416 215</w:t>
      </w:r>
      <w:r w:rsidR="00352353" w:rsidRPr="00794DBA">
        <w:rPr>
          <w:rFonts w:ascii="Arial Narrow" w:hAnsi="Arial Narrow"/>
          <w:sz w:val="22"/>
          <w:szCs w:val="22"/>
        </w:rPr>
        <w:t>.</w:t>
      </w:r>
      <w:r w:rsidR="00695833" w:rsidRPr="00794DBA">
        <w:rPr>
          <w:rFonts w:ascii="Arial Narrow" w:hAnsi="Arial Narrow"/>
          <w:sz w:val="22"/>
          <w:szCs w:val="22"/>
        </w:rPr>
        <w:t xml:space="preserve"> </w:t>
      </w:r>
    </w:p>
    <w:p w:rsidR="00555EEB" w:rsidRPr="00794DBA" w:rsidRDefault="00555EEB" w:rsidP="00555EEB">
      <w:pPr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b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W razie stwierdzenia w czasie odbioru braków lub wad (jakościowych, użytkowych) sprzętu lub jego dokumentacji albo nieprawidłowości w uruchomieniu sprzętu </w:t>
      </w:r>
      <w:r w:rsidR="00EA07A8">
        <w:rPr>
          <w:rFonts w:ascii="Arial Narrow" w:hAnsi="Arial Narrow"/>
          <w:sz w:val="22"/>
          <w:szCs w:val="22"/>
        </w:rPr>
        <w:t>Przedstawiciel Zamawiającego</w:t>
      </w:r>
      <w:r w:rsidRPr="00794DBA">
        <w:rPr>
          <w:rFonts w:ascii="Arial Narrow" w:hAnsi="Arial Narrow"/>
          <w:sz w:val="22"/>
          <w:szCs w:val="22"/>
        </w:rPr>
        <w:t xml:space="preserve"> </w:t>
      </w:r>
      <w:r w:rsidR="0007707E" w:rsidRPr="00794DBA">
        <w:rPr>
          <w:rFonts w:ascii="Arial Narrow" w:hAnsi="Arial Narrow"/>
          <w:sz w:val="22"/>
          <w:szCs w:val="22"/>
        </w:rPr>
        <w:t>wstrzymuje się</w:t>
      </w:r>
      <w:r w:rsidRPr="00794DBA">
        <w:rPr>
          <w:rFonts w:ascii="Arial Narrow" w:hAnsi="Arial Narrow"/>
          <w:sz w:val="22"/>
          <w:szCs w:val="22"/>
        </w:rPr>
        <w:t xml:space="preserve"> z podpisaniem protokołu odbioru do czasu usunięcia stwierdzonych braków, wad lub nieprawidłowości</w:t>
      </w:r>
      <w:r w:rsidR="00AA3115">
        <w:rPr>
          <w:rFonts w:ascii="Arial Narrow" w:hAnsi="Arial Narrow"/>
          <w:sz w:val="22"/>
          <w:szCs w:val="22"/>
        </w:rPr>
        <w:t>, z zastrzeżeniem ust. 4</w:t>
      </w:r>
      <w:r w:rsidR="00420C4C">
        <w:rPr>
          <w:rFonts w:ascii="Arial Narrow" w:hAnsi="Arial Narrow"/>
          <w:sz w:val="22"/>
          <w:szCs w:val="22"/>
        </w:rPr>
        <w:t xml:space="preserve"> i 5</w:t>
      </w:r>
      <w:r w:rsidR="0007707E" w:rsidRPr="00794DBA">
        <w:rPr>
          <w:rFonts w:ascii="Arial Narrow" w:hAnsi="Arial Narrow"/>
          <w:sz w:val="22"/>
          <w:szCs w:val="22"/>
        </w:rPr>
        <w:t>.</w:t>
      </w:r>
    </w:p>
    <w:p w:rsidR="00753D10" w:rsidRDefault="00555EEB" w:rsidP="00753D10">
      <w:pPr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b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W przypadku</w:t>
      </w:r>
      <w:r w:rsidR="0023286E">
        <w:rPr>
          <w:rFonts w:ascii="Arial Narrow" w:hAnsi="Arial Narrow"/>
          <w:sz w:val="22"/>
          <w:szCs w:val="22"/>
        </w:rPr>
        <w:t>,</w:t>
      </w:r>
      <w:r w:rsidRPr="00794DBA">
        <w:rPr>
          <w:rFonts w:ascii="Arial Narrow" w:hAnsi="Arial Narrow"/>
          <w:sz w:val="22"/>
          <w:szCs w:val="22"/>
        </w:rPr>
        <w:t xml:space="preserve"> gdy w trakcie czynności poprzedzających przeka</w:t>
      </w:r>
      <w:r w:rsidR="0023286E">
        <w:rPr>
          <w:rFonts w:ascii="Arial Narrow" w:hAnsi="Arial Narrow"/>
          <w:sz w:val="22"/>
          <w:szCs w:val="22"/>
        </w:rPr>
        <w:t>zanie sprzętu do eksploatacji (</w:t>
      </w:r>
      <w:r w:rsidRPr="00794DBA">
        <w:rPr>
          <w:rFonts w:ascii="Arial Narrow" w:hAnsi="Arial Narrow"/>
          <w:sz w:val="22"/>
          <w:szCs w:val="22"/>
        </w:rPr>
        <w:t xml:space="preserve">przed instalacją / montażem) </w:t>
      </w:r>
      <w:r w:rsidR="00EA07A8">
        <w:rPr>
          <w:rFonts w:ascii="Arial Narrow" w:hAnsi="Arial Narrow"/>
          <w:sz w:val="22"/>
          <w:szCs w:val="22"/>
        </w:rPr>
        <w:t>Przedstawiciel Zamawiającego</w:t>
      </w:r>
      <w:r w:rsidR="0023286E">
        <w:rPr>
          <w:rFonts w:ascii="Arial Narrow" w:hAnsi="Arial Narrow"/>
          <w:sz w:val="22"/>
          <w:szCs w:val="22"/>
        </w:rPr>
        <w:t xml:space="preserve"> stwierdzi wadę sprzętu (</w:t>
      </w:r>
      <w:r w:rsidRPr="00794DBA">
        <w:rPr>
          <w:rFonts w:ascii="Arial Narrow" w:hAnsi="Arial Narrow"/>
          <w:sz w:val="22"/>
          <w:szCs w:val="22"/>
        </w:rPr>
        <w:t xml:space="preserve">usterki, wady, braki) Wykonawca zobowiązuje się w tym samym dniu usunąć sprzęt z terenu Zamawiającego na własny koszt i ryzyko. Wykonawca zobowiązany jest dostarczyć sprzęt bez wad i usterek w terminie do 3 dni roboczych od dnia stwierdzenia wady w sprzęcie. Za zgodą </w:t>
      </w:r>
      <w:r w:rsidR="00EA07A8">
        <w:rPr>
          <w:rFonts w:ascii="Arial Narrow" w:hAnsi="Arial Narrow"/>
          <w:sz w:val="22"/>
          <w:szCs w:val="22"/>
        </w:rPr>
        <w:t>Przedstawiciela Zamawiającego</w:t>
      </w:r>
      <w:r w:rsidRPr="00794DBA">
        <w:rPr>
          <w:rFonts w:ascii="Arial Narrow" w:hAnsi="Arial Narrow"/>
          <w:sz w:val="22"/>
          <w:szCs w:val="22"/>
        </w:rPr>
        <w:t xml:space="preserve"> Wykonawca może pozostawić sprzęt na terenie Zamawiającego na własny koszt i ryzyko do czasu uzupełnienia stwierdzonych braków ilościowych. W takiej sytuacji przyjmuje się, że Wykonawca nie wykonał umowy.</w:t>
      </w:r>
      <w:r w:rsidR="00366C69" w:rsidRPr="00794DBA">
        <w:rPr>
          <w:rFonts w:ascii="Arial Narrow" w:hAnsi="Arial Narrow"/>
          <w:sz w:val="22"/>
          <w:szCs w:val="22"/>
        </w:rPr>
        <w:t xml:space="preserve"> Odmowę odbioru sporządza się na piśmie. </w:t>
      </w:r>
      <w:r w:rsidR="00EA07A8">
        <w:rPr>
          <w:rFonts w:ascii="Arial Narrow" w:hAnsi="Arial Narrow"/>
          <w:sz w:val="22"/>
          <w:szCs w:val="22"/>
        </w:rPr>
        <w:t>Przedstawiciel Zamawiającego</w:t>
      </w:r>
      <w:r w:rsidR="00366C69" w:rsidRPr="00794DBA">
        <w:rPr>
          <w:rFonts w:ascii="Arial Narrow" w:hAnsi="Arial Narrow"/>
          <w:sz w:val="22"/>
          <w:szCs w:val="22"/>
        </w:rPr>
        <w:t xml:space="preserve"> wstrzymuje się z podpisaniem protokołu odbioru.</w:t>
      </w:r>
    </w:p>
    <w:p w:rsidR="00753D10" w:rsidRPr="00753D10" w:rsidRDefault="00753D10" w:rsidP="00753D10">
      <w:pPr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b/>
          <w:sz w:val="22"/>
          <w:szCs w:val="22"/>
        </w:rPr>
      </w:pPr>
      <w:r w:rsidRPr="00753D10">
        <w:rPr>
          <w:rFonts w:ascii="Arial Narrow" w:hAnsi="Arial Narrow"/>
          <w:sz w:val="22"/>
          <w:szCs w:val="22"/>
        </w:rPr>
        <w:t xml:space="preserve">Jeżeli w trakcie przekazywania sprzętu do eksploatacji, tj. w trakcie instalowania/montażu okaże się, że sprzęt nie posiada parametrów wymaganych przez Zamawiającego w SWZ i w niniejszej umowie </w:t>
      </w:r>
      <w:r>
        <w:rPr>
          <w:rFonts w:ascii="Arial Narrow" w:hAnsi="Arial Narrow"/>
          <w:sz w:val="22"/>
          <w:szCs w:val="22"/>
        </w:rPr>
        <w:t>Przedstawiciel Zamawiającego</w:t>
      </w:r>
      <w:r w:rsidRPr="00753D10">
        <w:rPr>
          <w:rFonts w:ascii="Arial Narrow" w:hAnsi="Arial Narrow"/>
          <w:sz w:val="22"/>
          <w:szCs w:val="22"/>
        </w:rPr>
        <w:t xml:space="preserve"> odmawia odbioru sprzętu, a Wykonawca w tym samym dniu zobowiązuje się usunąć sprzęt </w:t>
      </w:r>
      <w:r>
        <w:rPr>
          <w:rFonts w:ascii="Arial Narrow" w:hAnsi="Arial Narrow"/>
          <w:sz w:val="22"/>
          <w:szCs w:val="22"/>
        </w:rPr>
        <w:br/>
      </w:r>
      <w:r w:rsidRPr="00753D10">
        <w:rPr>
          <w:rFonts w:ascii="Arial Narrow" w:hAnsi="Arial Narrow"/>
          <w:sz w:val="22"/>
          <w:szCs w:val="22"/>
        </w:rPr>
        <w:t xml:space="preserve">z terenu Zamawiającego na własny koszt i ryzyko albo za zgodą </w:t>
      </w:r>
      <w:r>
        <w:rPr>
          <w:rFonts w:ascii="Arial Narrow" w:hAnsi="Arial Narrow"/>
          <w:sz w:val="22"/>
          <w:szCs w:val="22"/>
        </w:rPr>
        <w:t>Przedstawiciela Zamawiającego</w:t>
      </w:r>
      <w:r w:rsidRPr="00753D10">
        <w:rPr>
          <w:rFonts w:ascii="Arial Narrow" w:hAnsi="Arial Narrow"/>
          <w:sz w:val="22"/>
          <w:szCs w:val="22"/>
        </w:rPr>
        <w:t xml:space="preserve"> pozostawia sprzęt na terenie Zamawiającego na własny koszt i ryzyko, pod </w:t>
      </w:r>
      <w:r w:rsidR="007D4E3F" w:rsidRPr="00753D10">
        <w:rPr>
          <w:rFonts w:ascii="Arial Narrow" w:hAnsi="Arial Narrow"/>
          <w:sz w:val="22"/>
          <w:szCs w:val="22"/>
        </w:rPr>
        <w:t>warunkiem, iż</w:t>
      </w:r>
      <w:r w:rsidRPr="00753D10">
        <w:rPr>
          <w:rFonts w:ascii="Arial Narrow" w:hAnsi="Arial Narrow"/>
          <w:sz w:val="22"/>
          <w:szCs w:val="22"/>
        </w:rPr>
        <w:t xml:space="preserve"> wada jakościowa może zostać usunięta w siedzibie Zamawiającego. Wykonawca dostarcza sprzęt spełniający parametry wymagane przez Zamawiającego w terminie do 3 dni roboczych od dnia stwierdzenia wady. Odmowę odbioru sporządza się na piśmie. W takiej sytuacji przyjmuje się, że Wykonawca nie wykonał umowy. </w:t>
      </w:r>
      <w:r>
        <w:rPr>
          <w:rFonts w:ascii="Arial Narrow" w:hAnsi="Arial Narrow"/>
          <w:sz w:val="22"/>
          <w:szCs w:val="22"/>
        </w:rPr>
        <w:t>Przedstawiciel Zamawiającego</w:t>
      </w:r>
      <w:r w:rsidRPr="00753D10">
        <w:rPr>
          <w:rFonts w:ascii="Arial Narrow" w:hAnsi="Arial Narrow"/>
          <w:sz w:val="22"/>
          <w:szCs w:val="22"/>
        </w:rPr>
        <w:t xml:space="preserve"> wstrzymuje się z podpisaniem protokołu odbioru. </w:t>
      </w:r>
    </w:p>
    <w:p w:rsidR="004E3895" w:rsidRPr="00794DBA" w:rsidRDefault="004E3895" w:rsidP="00555EEB">
      <w:pPr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b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Strony zgodnie ustalają, że osoba dostarczająca przedmiot umowy do siedziby Zamawiającego jest skutecznie upoważniona do wykonywania wszystkich czynności opisanych w § 2 oraz do składania oświadczeń woli w imieniu Wykonawcy oraz przyjmowania wszelkich oświadczeń woli składanych przez Zamawiającego a dotyczących umowy na ryzyko Wykonawcy. </w:t>
      </w:r>
    </w:p>
    <w:p w:rsidR="004E3895" w:rsidRPr="00794DBA" w:rsidRDefault="004E3895" w:rsidP="00555EEB">
      <w:pPr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b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Wykonawca jest odpowiedzialny z tytułu uszkodzenia lub utraty sprzętu aż do chwili protokolarnego odbioru sprzętu przez </w:t>
      </w:r>
      <w:r w:rsidR="00EA07A8">
        <w:rPr>
          <w:rFonts w:ascii="Arial Narrow" w:hAnsi="Arial Narrow"/>
          <w:sz w:val="22"/>
          <w:szCs w:val="22"/>
        </w:rPr>
        <w:t>Przedstawiciela Zamawiającego</w:t>
      </w:r>
      <w:r w:rsidRPr="00794DBA">
        <w:rPr>
          <w:rFonts w:ascii="Arial Narrow" w:hAnsi="Arial Narrow"/>
          <w:sz w:val="22"/>
          <w:szCs w:val="22"/>
        </w:rPr>
        <w:t xml:space="preserve">. </w:t>
      </w:r>
    </w:p>
    <w:p w:rsidR="00C44506" w:rsidRPr="009A0B3D" w:rsidRDefault="00C44506" w:rsidP="00555EEB">
      <w:pPr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9A0B3D">
        <w:rPr>
          <w:rFonts w:ascii="Arial Narrow" w:hAnsi="Arial Narrow"/>
          <w:b/>
          <w:bCs/>
          <w:sz w:val="22"/>
          <w:szCs w:val="22"/>
        </w:rPr>
        <w:t xml:space="preserve">Wykonawca </w:t>
      </w:r>
      <w:r w:rsidRPr="009A0B3D">
        <w:rPr>
          <w:rFonts w:ascii="Arial Narrow" w:hAnsi="Arial Narrow"/>
          <w:sz w:val="22"/>
          <w:szCs w:val="22"/>
        </w:rPr>
        <w:t>zobowiązany jest do przeprowadzenia szkolenia w zakresie</w:t>
      </w:r>
      <w:r w:rsidR="00555EEB" w:rsidRPr="009A0B3D">
        <w:rPr>
          <w:rFonts w:ascii="Arial Narrow" w:hAnsi="Arial Narrow"/>
          <w:sz w:val="22"/>
          <w:szCs w:val="22"/>
        </w:rPr>
        <w:t xml:space="preserve"> obsługi przedmiotu zamówienia</w:t>
      </w:r>
      <w:r w:rsidR="00B22A41">
        <w:rPr>
          <w:rFonts w:ascii="Arial Narrow" w:hAnsi="Arial Narrow"/>
          <w:sz w:val="22"/>
          <w:szCs w:val="22"/>
        </w:rPr>
        <w:t xml:space="preserve"> min. 1h</w:t>
      </w:r>
      <w:r w:rsidR="00555EEB" w:rsidRPr="009A0B3D">
        <w:rPr>
          <w:rFonts w:ascii="Arial Narrow" w:hAnsi="Arial Narrow"/>
          <w:sz w:val="22"/>
          <w:szCs w:val="22"/>
        </w:rPr>
        <w:t>.</w:t>
      </w:r>
      <w:r w:rsidRPr="009A0B3D">
        <w:rPr>
          <w:rFonts w:ascii="Arial Narrow" w:hAnsi="Arial Narrow"/>
          <w:sz w:val="22"/>
          <w:szCs w:val="22"/>
        </w:rPr>
        <w:t xml:space="preserve"> Przeprowadzenie szkole</w:t>
      </w:r>
      <w:r w:rsidR="00EA07A8">
        <w:rPr>
          <w:rFonts w:ascii="Arial Narrow" w:hAnsi="Arial Narrow"/>
          <w:sz w:val="22"/>
          <w:szCs w:val="22"/>
        </w:rPr>
        <w:t>nia</w:t>
      </w:r>
      <w:r w:rsidRPr="009A0B3D">
        <w:rPr>
          <w:rFonts w:ascii="Arial Narrow" w:hAnsi="Arial Narrow"/>
          <w:sz w:val="22"/>
          <w:szCs w:val="22"/>
        </w:rPr>
        <w:t xml:space="preserve"> należy potwierdzić protokołem </w:t>
      </w:r>
      <w:r w:rsidR="003400AB" w:rsidRPr="009A0B3D">
        <w:rPr>
          <w:rFonts w:ascii="Arial Narrow" w:hAnsi="Arial Narrow"/>
          <w:sz w:val="22"/>
          <w:szCs w:val="22"/>
        </w:rPr>
        <w:t xml:space="preserve">( wg </w:t>
      </w:r>
      <w:r w:rsidR="0023286E" w:rsidRPr="009A0B3D">
        <w:rPr>
          <w:rFonts w:ascii="Arial Narrow" w:hAnsi="Arial Narrow"/>
          <w:sz w:val="22"/>
          <w:szCs w:val="22"/>
        </w:rPr>
        <w:t xml:space="preserve">Formularza </w:t>
      </w:r>
      <w:r w:rsidR="00D87DEA" w:rsidRPr="009A0B3D">
        <w:rPr>
          <w:rFonts w:ascii="Arial Narrow" w:hAnsi="Arial Narrow"/>
          <w:sz w:val="22"/>
          <w:szCs w:val="22"/>
        </w:rPr>
        <w:t>Zamawiającego</w:t>
      </w:r>
      <w:r w:rsidR="003400AB" w:rsidRPr="009A0B3D">
        <w:rPr>
          <w:rFonts w:ascii="Arial Narrow" w:hAnsi="Arial Narrow"/>
          <w:sz w:val="22"/>
          <w:szCs w:val="22"/>
        </w:rPr>
        <w:t xml:space="preserve"> -</w:t>
      </w:r>
      <w:r w:rsidR="00AF4167" w:rsidRPr="009A0B3D">
        <w:rPr>
          <w:rFonts w:ascii="Arial Narrow" w:hAnsi="Arial Narrow"/>
          <w:sz w:val="22"/>
          <w:szCs w:val="22"/>
        </w:rPr>
        <w:t xml:space="preserve"> </w:t>
      </w:r>
      <w:r w:rsidR="003400AB" w:rsidRPr="009A0B3D">
        <w:rPr>
          <w:rFonts w:ascii="Arial Narrow" w:hAnsi="Arial Narrow"/>
          <w:sz w:val="22"/>
          <w:szCs w:val="22"/>
        </w:rPr>
        <w:t xml:space="preserve">wg procedur ISO) </w:t>
      </w:r>
      <w:r w:rsidR="00EA07A8">
        <w:rPr>
          <w:rFonts w:ascii="Arial Narrow" w:hAnsi="Arial Narrow"/>
          <w:sz w:val="22"/>
          <w:szCs w:val="22"/>
        </w:rPr>
        <w:br/>
      </w:r>
      <w:r w:rsidRPr="009A0B3D">
        <w:rPr>
          <w:rFonts w:ascii="Arial Narrow" w:hAnsi="Arial Narrow"/>
          <w:sz w:val="22"/>
          <w:szCs w:val="22"/>
        </w:rPr>
        <w:t>z podaniem zakresu szkolenia, ilości godzin, datą i podpisem osób uczestniczących w szkoleniu</w:t>
      </w:r>
      <w:r w:rsidR="006A45E0" w:rsidRPr="009A0B3D">
        <w:rPr>
          <w:rFonts w:ascii="Arial Narrow" w:hAnsi="Arial Narrow"/>
          <w:sz w:val="22"/>
          <w:szCs w:val="22"/>
        </w:rPr>
        <w:t xml:space="preserve"> w terminie </w:t>
      </w:r>
      <w:r w:rsidR="00B1051F" w:rsidRPr="009A0B3D">
        <w:rPr>
          <w:rFonts w:ascii="Arial Narrow" w:hAnsi="Arial Narrow"/>
          <w:sz w:val="22"/>
          <w:szCs w:val="22"/>
        </w:rPr>
        <w:t xml:space="preserve">określonym w § 2 ust. 1 niniejszej umowy. </w:t>
      </w:r>
      <w:r w:rsidR="00AE4DE5" w:rsidRPr="009A0B3D">
        <w:rPr>
          <w:rFonts w:ascii="Arial Narrow" w:hAnsi="Arial Narrow"/>
          <w:sz w:val="22"/>
          <w:szCs w:val="22"/>
        </w:rPr>
        <w:t xml:space="preserve"> </w:t>
      </w:r>
    </w:p>
    <w:p w:rsidR="001F756E" w:rsidRPr="00794DBA" w:rsidRDefault="001F756E" w:rsidP="001F756E">
      <w:pPr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Na fakturze musi się znajdować wykaz dostarczonych urządzeń</w:t>
      </w:r>
      <w:r w:rsidR="0023286E">
        <w:rPr>
          <w:rFonts w:ascii="Arial Narrow" w:hAnsi="Arial Narrow"/>
          <w:sz w:val="22"/>
          <w:szCs w:val="22"/>
        </w:rPr>
        <w:t xml:space="preserve"> (</w:t>
      </w:r>
      <w:r w:rsidR="00610ABA" w:rsidRPr="00794DBA">
        <w:rPr>
          <w:rFonts w:ascii="Arial Narrow" w:hAnsi="Arial Narrow"/>
          <w:sz w:val="22"/>
          <w:szCs w:val="22"/>
        </w:rPr>
        <w:t>nazewnictwo zgodne z punktem 1 – Nazwa sprzętu – ze Specyfikacji technicznej – załącznik nr 1)</w:t>
      </w:r>
      <w:r w:rsidRPr="00794DBA">
        <w:rPr>
          <w:rFonts w:ascii="Arial Narrow" w:hAnsi="Arial Narrow"/>
          <w:sz w:val="22"/>
          <w:szCs w:val="22"/>
        </w:rPr>
        <w:t>, ich ilość, wartość netto i wartość brutto.</w:t>
      </w:r>
    </w:p>
    <w:p w:rsidR="001F756E" w:rsidRPr="00794DBA" w:rsidRDefault="001F756E" w:rsidP="0023286E">
      <w:pPr>
        <w:pStyle w:val="Nagwek5"/>
        <w:numPr>
          <w:ilvl w:val="0"/>
          <w:numId w:val="9"/>
        </w:numPr>
        <w:spacing w:before="0" w:line="276" w:lineRule="auto"/>
        <w:ind w:left="426" w:hanging="426"/>
        <w:jc w:val="both"/>
        <w:rPr>
          <w:rFonts w:ascii="Arial Narrow" w:hAnsi="Arial Narrow"/>
          <w:i w:val="0"/>
          <w:sz w:val="22"/>
          <w:szCs w:val="22"/>
        </w:rPr>
      </w:pPr>
      <w:r w:rsidRPr="00794DBA">
        <w:rPr>
          <w:rFonts w:ascii="Arial Narrow" w:hAnsi="Arial Narrow"/>
          <w:i w:val="0"/>
          <w:sz w:val="22"/>
          <w:szCs w:val="22"/>
        </w:rPr>
        <w:t xml:space="preserve">Wykonawca </w:t>
      </w:r>
      <w:r w:rsidRPr="00794DBA">
        <w:rPr>
          <w:rFonts w:ascii="Arial Narrow" w:hAnsi="Arial Narrow"/>
          <w:b w:val="0"/>
          <w:i w:val="0"/>
          <w:sz w:val="22"/>
          <w:szCs w:val="22"/>
        </w:rPr>
        <w:t>może wystawić fakturę elektroniczną i w takim przypadku należy ją przesłać na adres za pomocą platformy faktur elektronicznych pefexpert.</w:t>
      </w:r>
      <w:proofErr w:type="gramStart"/>
      <w:r w:rsidRPr="00794DBA">
        <w:rPr>
          <w:rFonts w:ascii="Arial Narrow" w:hAnsi="Arial Narrow"/>
          <w:b w:val="0"/>
          <w:i w:val="0"/>
          <w:sz w:val="22"/>
          <w:szCs w:val="22"/>
        </w:rPr>
        <w:t>pl</w:t>
      </w:r>
      <w:proofErr w:type="gramEnd"/>
      <w:r w:rsidRPr="00794DBA">
        <w:rPr>
          <w:rFonts w:ascii="Arial Narrow" w:hAnsi="Arial Narrow"/>
          <w:b w:val="0"/>
          <w:i w:val="0"/>
          <w:sz w:val="22"/>
          <w:szCs w:val="22"/>
        </w:rPr>
        <w:t xml:space="preserve"> (wg nazwy szpitala lub numeru NIP) lub na adres</w:t>
      </w:r>
      <w:r w:rsidRPr="00794DBA">
        <w:rPr>
          <w:rFonts w:ascii="Arial Narrow" w:hAnsi="Arial Narrow"/>
          <w:i w:val="0"/>
          <w:sz w:val="22"/>
          <w:szCs w:val="22"/>
        </w:rPr>
        <w:t xml:space="preserve"> </w:t>
      </w:r>
      <w:hyperlink r:id="rId9" w:history="1">
        <w:r w:rsidR="0023286E" w:rsidRPr="00AE5B58">
          <w:rPr>
            <w:rStyle w:val="Hipercze"/>
            <w:rFonts w:ascii="Arial Narrow" w:hAnsi="Arial Narrow"/>
            <w:b w:val="0"/>
            <w:i w:val="0"/>
            <w:sz w:val="22"/>
            <w:szCs w:val="22"/>
          </w:rPr>
          <w:t>faktury.cm@10wsk.mil.pl</w:t>
        </w:r>
      </w:hyperlink>
      <w:r w:rsidR="0023286E">
        <w:rPr>
          <w:rFonts w:ascii="Arial Narrow" w:hAnsi="Arial Narrow"/>
          <w:b w:val="0"/>
          <w:i w:val="0"/>
          <w:sz w:val="22"/>
          <w:szCs w:val="22"/>
        </w:rPr>
        <w:t>.</w:t>
      </w:r>
    </w:p>
    <w:p w:rsidR="00C44506" w:rsidRPr="00794DBA" w:rsidRDefault="00C44506" w:rsidP="00E9763B">
      <w:p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b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§ 3</w:t>
      </w:r>
    </w:p>
    <w:p w:rsidR="00C44506" w:rsidRPr="00794DBA" w:rsidRDefault="00C44506" w:rsidP="00555EEB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b/>
          <w:sz w:val="22"/>
          <w:szCs w:val="22"/>
        </w:rPr>
        <w:t>Wykonawca</w:t>
      </w:r>
      <w:r w:rsidRPr="00794DBA">
        <w:rPr>
          <w:rFonts w:ascii="Arial Narrow" w:hAnsi="Arial Narrow"/>
          <w:sz w:val="22"/>
          <w:szCs w:val="22"/>
        </w:rPr>
        <w:t xml:space="preserve"> ponosi pełną odpowiedzialność za niewykonanie lub niewłaściwe wykonanie dostaw</w:t>
      </w:r>
      <w:r w:rsidR="00496987" w:rsidRPr="00794DBA">
        <w:rPr>
          <w:rFonts w:ascii="Arial Narrow" w:hAnsi="Arial Narrow"/>
          <w:sz w:val="22"/>
          <w:szCs w:val="22"/>
        </w:rPr>
        <w:t>y</w:t>
      </w:r>
      <w:r w:rsidRPr="00794DBA">
        <w:rPr>
          <w:rFonts w:ascii="Arial Narrow" w:hAnsi="Arial Narrow"/>
          <w:sz w:val="22"/>
          <w:szCs w:val="22"/>
        </w:rPr>
        <w:t xml:space="preserve"> objęt</w:t>
      </w:r>
      <w:r w:rsidR="00496987" w:rsidRPr="00794DBA">
        <w:rPr>
          <w:rFonts w:ascii="Arial Narrow" w:hAnsi="Arial Narrow"/>
          <w:sz w:val="22"/>
          <w:szCs w:val="22"/>
        </w:rPr>
        <w:t>ej niniejszą umową</w:t>
      </w:r>
      <w:r w:rsidR="00A45BE0" w:rsidRPr="00794DBA">
        <w:rPr>
          <w:rFonts w:ascii="Arial Narrow" w:hAnsi="Arial Narrow"/>
          <w:sz w:val="22"/>
          <w:szCs w:val="22"/>
        </w:rPr>
        <w:t>, chyba, że niewykona</w:t>
      </w:r>
      <w:r w:rsidR="0091668F" w:rsidRPr="00794DBA">
        <w:rPr>
          <w:rFonts w:ascii="Arial Narrow" w:hAnsi="Arial Narrow"/>
          <w:sz w:val="22"/>
          <w:szCs w:val="22"/>
        </w:rPr>
        <w:t>n</w:t>
      </w:r>
      <w:r w:rsidR="00A45BE0" w:rsidRPr="00794DBA">
        <w:rPr>
          <w:rFonts w:ascii="Arial Narrow" w:hAnsi="Arial Narrow"/>
          <w:sz w:val="22"/>
          <w:szCs w:val="22"/>
        </w:rPr>
        <w:t xml:space="preserve">ie umowy lub niewłaściwe wykonanie dostawy nastąpi </w:t>
      </w:r>
      <w:r w:rsidR="0091668F" w:rsidRPr="00794DBA">
        <w:rPr>
          <w:rFonts w:ascii="Arial Narrow" w:hAnsi="Arial Narrow"/>
          <w:sz w:val="22"/>
          <w:szCs w:val="22"/>
        </w:rPr>
        <w:t>w skutek okoliczności</w:t>
      </w:r>
      <w:r w:rsidR="00A45BE0" w:rsidRPr="00794DBA">
        <w:rPr>
          <w:rFonts w:ascii="Arial Narrow" w:hAnsi="Arial Narrow"/>
          <w:sz w:val="22"/>
          <w:szCs w:val="22"/>
        </w:rPr>
        <w:t>, za które wyłączną odpowiedzialności ponosi Zamawiający</w:t>
      </w:r>
      <w:r w:rsidR="00496987" w:rsidRPr="00794DBA">
        <w:rPr>
          <w:rFonts w:ascii="Arial Narrow" w:hAnsi="Arial Narrow"/>
          <w:sz w:val="22"/>
          <w:szCs w:val="22"/>
        </w:rPr>
        <w:t xml:space="preserve">.  </w:t>
      </w:r>
    </w:p>
    <w:p w:rsidR="00C44506" w:rsidRPr="00794DBA" w:rsidRDefault="00C44506" w:rsidP="00555EEB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b/>
          <w:sz w:val="22"/>
          <w:szCs w:val="22"/>
        </w:rPr>
        <w:lastRenderedPageBreak/>
        <w:t xml:space="preserve">Wykonawca </w:t>
      </w:r>
      <w:r w:rsidRPr="00794DBA">
        <w:rPr>
          <w:rFonts w:ascii="Arial Narrow" w:hAnsi="Arial Narrow"/>
          <w:sz w:val="22"/>
          <w:szCs w:val="22"/>
        </w:rPr>
        <w:t xml:space="preserve">ponosi pełną odpowiedzialność za szkody powstałe przy transporcie </w:t>
      </w:r>
      <w:r w:rsidR="00903F22" w:rsidRPr="00794DBA">
        <w:rPr>
          <w:rFonts w:ascii="Arial Narrow" w:hAnsi="Arial Narrow"/>
          <w:sz w:val="22"/>
          <w:szCs w:val="22"/>
        </w:rPr>
        <w:t>zamówienia</w:t>
      </w:r>
      <w:r w:rsidRPr="00794DBA">
        <w:rPr>
          <w:rFonts w:ascii="Arial Narrow" w:hAnsi="Arial Narrow"/>
          <w:sz w:val="22"/>
          <w:szCs w:val="22"/>
        </w:rPr>
        <w:t xml:space="preserve"> i jest obowiązany zapewnić właściw</w:t>
      </w:r>
      <w:r w:rsidR="001769AE" w:rsidRPr="00794DBA">
        <w:rPr>
          <w:rFonts w:ascii="Arial Narrow" w:hAnsi="Arial Narrow"/>
          <w:sz w:val="22"/>
          <w:szCs w:val="22"/>
        </w:rPr>
        <w:t>e i bezpieczne warunki przewozu</w:t>
      </w:r>
      <w:r w:rsidRPr="00794DBA">
        <w:rPr>
          <w:rFonts w:ascii="Arial Narrow" w:hAnsi="Arial Narrow"/>
          <w:sz w:val="22"/>
          <w:szCs w:val="22"/>
        </w:rPr>
        <w:t xml:space="preserve">, montażu i uruchomienia </w:t>
      </w:r>
      <w:r w:rsidR="00903F22" w:rsidRPr="00794DBA">
        <w:rPr>
          <w:rFonts w:ascii="Arial Narrow" w:hAnsi="Arial Narrow"/>
          <w:sz w:val="22"/>
          <w:szCs w:val="22"/>
        </w:rPr>
        <w:t>sprzętu.</w:t>
      </w:r>
    </w:p>
    <w:p w:rsidR="001020C2" w:rsidRPr="00794DBA" w:rsidRDefault="00C44506" w:rsidP="00555EEB">
      <w:pPr>
        <w:pStyle w:val="Tekstpodstawowy"/>
        <w:numPr>
          <w:ilvl w:val="0"/>
          <w:numId w:val="10"/>
        </w:numPr>
        <w:tabs>
          <w:tab w:val="left" w:pos="426"/>
        </w:tabs>
        <w:spacing w:line="276" w:lineRule="auto"/>
        <w:ind w:left="426" w:hanging="426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b/>
          <w:sz w:val="22"/>
          <w:szCs w:val="22"/>
        </w:rPr>
        <w:t>Wykonawca</w:t>
      </w:r>
      <w:r w:rsidRPr="00794DBA">
        <w:rPr>
          <w:rFonts w:ascii="Arial Narrow" w:hAnsi="Arial Narrow"/>
          <w:sz w:val="22"/>
          <w:szCs w:val="22"/>
        </w:rPr>
        <w:t xml:space="preserve"> nie może powierzyć wykonania niniejszej umowy w całości </w:t>
      </w:r>
      <w:r w:rsidR="00903F22" w:rsidRPr="00794DBA">
        <w:rPr>
          <w:rFonts w:ascii="Arial Narrow" w:hAnsi="Arial Narrow"/>
          <w:sz w:val="22"/>
          <w:szCs w:val="22"/>
        </w:rPr>
        <w:t>lub</w:t>
      </w:r>
      <w:r w:rsidRPr="00794DBA">
        <w:rPr>
          <w:rFonts w:ascii="Arial Narrow" w:hAnsi="Arial Narrow"/>
          <w:sz w:val="22"/>
          <w:szCs w:val="22"/>
        </w:rPr>
        <w:t xml:space="preserve"> w części osobom trzecim w zakresie innym niż określony w ofercie, bez pisemnej zgody Zamawiającego.</w:t>
      </w:r>
    </w:p>
    <w:p w:rsidR="00903F22" w:rsidRPr="00794DBA" w:rsidRDefault="00903F22" w:rsidP="00555EEB">
      <w:pPr>
        <w:pStyle w:val="Tekstpodstawowy"/>
        <w:numPr>
          <w:ilvl w:val="0"/>
          <w:numId w:val="10"/>
        </w:numPr>
        <w:tabs>
          <w:tab w:val="left" w:pos="426"/>
        </w:tabs>
        <w:spacing w:line="276" w:lineRule="auto"/>
        <w:ind w:left="426" w:hanging="426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Wykonawca udziela </w:t>
      </w:r>
      <w:r w:rsidR="00D306DA" w:rsidRPr="00794DBA">
        <w:rPr>
          <w:rFonts w:ascii="Arial Narrow" w:hAnsi="Arial Narrow"/>
          <w:b/>
          <w:sz w:val="22"/>
          <w:szCs w:val="22"/>
        </w:rPr>
        <w:t>……</w:t>
      </w:r>
      <w:r w:rsidRPr="00794DBA">
        <w:rPr>
          <w:rFonts w:ascii="Arial Narrow" w:hAnsi="Arial Narrow"/>
          <w:b/>
          <w:sz w:val="22"/>
          <w:szCs w:val="22"/>
        </w:rPr>
        <w:t xml:space="preserve">..- </w:t>
      </w:r>
      <w:proofErr w:type="gramStart"/>
      <w:r w:rsidRPr="00794DBA">
        <w:rPr>
          <w:rFonts w:ascii="Arial Narrow" w:hAnsi="Arial Narrow"/>
          <w:b/>
          <w:sz w:val="22"/>
          <w:szCs w:val="22"/>
        </w:rPr>
        <w:t>miesięcznej</w:t>
      </w:r>
      <w:proofErr w:type="gramEnd"/>
      <w:r w:rsidRPr="00794DBA">
        <w:rPr>
          <w:rFonts w:ascii="Arial Narrow" w:hAnsi="Arial Narrow"/>
          <w:b/>
          <w:sz w:val="22"/>
          <w:szCs w:val="22"/>
        </w:rPr>
        <w:t xml:space="preserve"> gwarancji</w:t>
      </w:r>
      <w:r w:rsidRPr="00794DBA">
        <w:rPr>
          <w:rFonts w:ascii="Arial Narrow" w:hAnsi="Arial Narrow"/>
          <w:sz w:val="22"/>
          <w:szCs w:val="22"/>
        </w:rPr>
        <w:t xml:space="preserve"> na dostarczon</w:t>
      </w:r>
      <w:r w:rsidR="003F22FD" w:rsidRPr="00794DBA">
        <w:rPr>
          <w:rFonts w:ascii="Arial Narrow" w:hAnsi="Arial Narrow"/>
          <w:sz w:val="22"/>
          <w:szCs w:val="22"/>
        </w:rPr>
        <w:t>y sprzęt będąc</w:t>
      </w:r>
      <w:r w:rsidR="0016331F" w:rsidRPr="00794DBA">
        <w:rPr>
          <w:rFonts w:ascii="Arial Narrow" w:hAnsi="Arial Narrow"/>
          <w:sz w:val="22"/>
          <w:szCs w:val="22"/>
        </w:rPr>
        <w:t>y</w:t>
      </w:r>
      <w:r w:rsidR="003F22FD" w:rsidRPr="00794DBA">
        <w:rPr>
          <w:rFonts w:ascii="Arial Narrow" w:hAnsi="Arial Narrow"/>
          <w:sz w:val="22"/>
          <w:szCs w:val="22"/>
        </w:rPr>
        <w:t xml:space="preserve"> przedmiotem niniejszej umowy</w:t>
      </w:r>
      <w:r w:rsidRPr="00794DBA">
        <w:rPr>
          <w:rFonts w:ascii="Arial Narrow" w:hAnsi="Arial Narrow"/>
          <w:sz w:val="22"/>
          <w:szCs w:val="22"/>
        </w:rPr>
        <w:t xml:space="preserve">. </w:t>
      </w:r>
      <w:r w:rsidR="003F22FD" w:rsidRPr="00794DBA">
        <w:rPr>
          <w:rFonts w:ascii="Arial Narrow" w:hAnsi="Arial Narrow"/>
          <w:sz w:val="22"/>
          <w:szCs w:val="22"/>
        </w:rPr>
        <w:t xml:space="preserve">Okres gwarancji liczy się od dnia wykonania przedmiotu umowy. </w:t>
      </w:r>
      <w:r w:rsidRPr="00794DBA">
        <w:rPr>
          <w:rFonts w:ascii="Arial Narrow" w:hAnsi="Arial Narrow"/>
          <w:sz w:val="22"/>
          <w:szCs w:val="22"/>
        </w:rPr>
        <w:t>Dokument gwarancji zostanie przekazany Zamawiającemu w dniu podpisania ostatecznego protokołu odbioru.</w:t>
      </w:r>
    </w:p>
    <w:p w:rsidR="003F22FD" w:rsidRPr="00794DBA" w:rsidRDefault="001F756E" w:rsidP="00555EEB">
      <w:pPr>
        <w:pStyle w:val="Tekstpodstawowy"/>
        <w:numPr>
          <w:ilvl w:val="0"/>
          <w:numId w:val="10"/>
        </w:numPr>
        <w:tabs>
          <w:tab w:val="left" w:pos="426"/>
        </w:tabs>
        <w:spacing w:line="276" w:lineRule="auto"/>
        <w:ind w:left="426" w:hanging="426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Przeglądy okresowe sprzętu zalecane przez Producenta, w okresie gwarancji wykonywane są na koszt Wykonawcy.</w:t>
      </w:r>
    </w:p>
    <w:p w:rsidR="00C44506" w:rsidRPr="00794DBA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§ 4</w:t>
      </w:r>
    </w:p>
    <w:p w:rsidR="00C44506" w:rsidRPr="00794DBA" w:rsidRDefault="00C44506" w:rsidP="003F22FD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W okresie trwania umowy </w:t>
      </w:r>
      <w:r w:rsidRPr="00794DBA">
        <w:rPr>
          <w:rFonts w:ascii="Arial Narrow" w:hAnsi="Arial Narrow"/>
          <w:b/>
          <w:sz w:val="22"/>
          <w:szCs w:val="22"/>
        </w:rPr>
        <w:t>Wykonawca</w:t>
      </w:r>
      <w:r w:rsidRPr="00794DBA">
        <w:rPr>
          <w:rFonts w:ascii="Arial Narrow" w:hAnsi="Arial Narrow"/>
          <w:sz w:val="22"/>
          <w:szCs w:val="22"/>
        </w:rPr>
        <w:t xml:space="preserve"> zobowiązany jest do pisemnego zawiadomienia </w:t>
      </w:r>
      <w:r w:rsidRPr="00794DBA">
        <w:rPr>
          <w:rFonts w:ascii="Arial Narrow" w:hAnsi="Arial Narrow"/>
          <w:b/>
          <w:sz w:val="22"/>
          <w:szCs w:val="22"/>
        </w:rPr>
        <w:t>Zamawiającego</w:t>
      </w:r>
      <w:r w:rsidRPr="00794DBA">
        <w:rPr>
          <w:rFonts w:ascii="Arial Narrow" w:hAnsi="Arial Narrow"/>
          <w:sz w:val="22"/>
          <w:szCs w:val="22"/>
        </w:rPr>
        <w:t xml:space="preserve"> w terminie </w:t>
      </w:r>
      <w:r w:rsidR="009A2264">
        <w:rPr>
          <w:rFonts w:ascii="Arial Narrow" w:hAnsi="Arial Narrow"/>
          <w:sz w:val="22"/>
          <w:szCs w:val="22"/>
        </w:rPr>
        <w:br/>
      </w:r>
      <w:r w:rsidRPr="00794DBA">
        <w:rPr>
          <w:rFonts w:ascii="Arial Narrow" w:hAnsi="Arial Narrow"/>
          <w:sz w:val="22"/>
          <w:szCs w:val="22"/>
        </w:rPr>
        <w:t xml:space="preserve">7 dni od zaistnienia zdarzenia o: </w:t>
      </w:r>
    </w:p>
    <w:p w:rsidR="00C44506" w:rsidRPr="00794DBA" w:rsidRDefault="00C44506" w:rsidP="00555EEB">
      <w:pPr>
        <w:numPr>
          <w:ilvl w:val="0"/>
          <w:numId w:val="11"/>
        </w:numPr>
        <w:tabs>
          <w:tab w:val="clear" w:pos="1410"/>
          <w:tab w:val="left" w:pos="360"/>
          <w:tab w:val="num" w:pos="1134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proofErr w:type="gramStart"/>
      <w:r w:rsidRPr="00794DBA">
        <w:rPr>
          <w:rFonts w:ascii="Arial Narrow" w:hAnsi="Arial Narrow"/>
          <w:sz w:val="22"/>
          <w:szCs w:val="22"/>
        </w:rPr>
        <w:t>zmianie</w:t>
      </w:r>
      <w:proofErr w:type="gramEnd"/>
      <w:r w:rsidRPr="00794DBA">
        <w:rPr>
          <w:rFonts w:ascii="Arial Narrow" w:hAnsi="Arial Narrow"/>
          <w:sz w:val="22"/>
          <w:szCs w:val="22"/>
        </w:rPr>
        <w:t xml:space="preserve"> nazwy lub siedziby </w:t>
      </w:r>
      <w:r w:rsidRPr="00794DBA">
        <w:rPr>
          <w:rFonts w:ascii="Arial Narrow" w:hAnsi="Arial Narrow"/>
          <w:b/>
          <w:sz w:val="22"/>
          <w:szCs w:val="22"/>
        </w:rPr>
        <w:t>Wykonawcy</w:t>
      </w:r>
      <w:r w:rsidRPr="00794DBA">
        <w:rPr>
          <w:rFonts w:ascii="Arial Narrow" w:hAnsi="Arial Narrow"/>
          <w:sz w:val="22"/>
          <w:szCs w:val="22"/>
        </w:rPr>
        <w:t xml:space="preserve">, pod rygorem uznania za doręczone skutecznie wszelkich </w:t>
      </w:r>
    </w:p>
    <w:p w:rsidR="00DA0E23" w:rsidRPr="00794DBA" w:rsidRDefault="00C44506" w:rsidP="00555EEB">
      <w:pPr>
        <w:tabs>
          <w:tab w:val="left" w:pos="360"/>
          <w:tab w:val="num" w:pos="1134"/>
        </w:tabs>
        <w:overflowPunct w:val="0"/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         </w:t>
      </w:r>
      <w:proofErr w:type="gramStart"/>
      <w:r w:rsidRPr="00794DBA">
        <w:rPr>
          <w:rFonts w:ascii="Arial Narrow" w:hAnsi="Arial Narrow"/>
          <w:sz w:val="22"/>
          <w:szCs w:val="22"/>
        </w:rPr>
        <w:t>pism</w:t>
      </w:r>
      <w:proofErr w:type="gramEnd"/>
      <w:r w:rsidRPr="00794DBA">
        <w:rPr>
          <w:rFonts w:ascii="Arial Narrow" w:hAnsi="Arial Narrow"/>
          <w:sz w:val="22"/>
          <w:szCs w:val="22"/>
        </w:rPr>
        <w:t xml:space="preserve"> skierowanych przez </w:t>
      </w:r>
      <w:r w:rsidRPr="00794DBA">
        <w:rPr>
          <w:rFonts w:ascii="Arial Narrow" w:hAnsi="Arial Narrow"/>
          <w:b/>
          <w:sz w:val="22"/>
          <w:szCs w:val="22"/>
        </w:rPr>
        <w:t>Zamawiającego</w:t>
      </w:r>
      <w:r w:rsidRPr="00794DBA">
        <w:rPr>
          <w:rFonts w:ascii="Arial Narrow" w:hAnsi="Arial Narrow"/>
          <w:sz w:val="22"/>
          <w:szCs w:val="22"/>
        </w:rPr>
        <w:t xml:space="preserve"> do </w:t>
      </w:r>
      <w:r w:rsidRPr="00794DBA">
        <w:rPr>
          <w:rFonts w:ascii="Arial Narrow" w:hAnsi="Arial Narrow"/>
          <w:b/>
          <w:sz w:val="22"/>
          <w:szCs w:val="22"/>
        </w:rPr>
        <w:t>Wykonawcy</w:t>
      </w:r>
      <w:r w:rsidRPr="00794DBA">
        <w:rPr>
          <w:rFonts w:ascii="Arial Narrow" w:hAnsi="Arial Narrow"/>
          <w:sz w:val="22"/>
          <w:szCs w:val="22"/>
        </w:rPr>
        <w:t xml:space="preserve"> na dotychczasowy adres,</w:t>
      </w:r>
    </w:p>
    <w:p w:rsidR="00C44506" w:rsidRPr="00794DBA" w:rsidRDefault="00C44506" w:rsidP="00555EEB">
      <w:pPr>
        <w:tabs>
          <w:tab w:val="left" w:pos="360"/>
          <w:tab w:val="num" w:pos="1134"/>
        </w:tabs>
        <w:overflowPunct w:val="0"/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proofErr w:type="gramStart"/>
      <w:r w:rsidRPr="00794DBA">
        <w:rPr>
          <w:rFonts w:ascii="Arial Narrow" w:hAnsi="Arial Narrow"/>
          <w:sz w:val="22"/>
          <w:szCs w:val="22"/>
        </w:rPr>
        <w:t>2)</w:t>
      </w:r>
      <w:r w:rsidRPr="00794DBA">
        <w:rPr>
          <w:rFonts w:ascii="Arial Narrow" w:hAnsi="Arial Narrow"/>
          <w:sz w:val="22"/>
          <w:szCs w:val="22"/>
        </w:rPr>
        <w:tab/>
        <w:t>wszczęciu</w:t>
      </w:r>
      <w:proofErr w:type="gramEnd"/>
      <w:r w:rsidRPr="00794DBA">
        <w:rPr>
          <w:rFonts w:ascii="Arial Narrow" w:hAnsi="Arial Narrow"/>
          <w:sz w:val="22"/>
          <w:szCs w:val="22"/>
        </w:rPr>
        <w:t xml:space="preserve"> postępowania układowego, w którym uczestniczy </w:t>
      </w:r>
      <w:r w:rsidRPr="00794DBA">
        <w:rPr>
          <w:rFonts w:ascii="Arial Narrow" w:hAnsi="Arial Narrow"/>
          <w:b/>
          <w:sz w:val="22"/>
          <w:szCs w:val="22"/>
        </w:rPr>
        <w:t>Wykonawca</w:t>
      </w:r>
      <w:r w:rsidRPr="00794DBA">
        <w:rPr>
          <w:rFonts w:ascii="Arial Narrow" w:hAnsi="Arial Narrow"/>
          <w:sz w:val="22"/>
          <w:szCs w:val="22"/>
        </w:rPr>
        <w:t>,</w:t>
      </w:r>
    </w:p>
    <w:p w:rsidR="00DA0E23" w:rsidRPr="00794DBA" w:rsidRDefault="00DA0E23" w:rsidP="00555EEB">
      <w:pPr>
        <w:tabs>
          <w:tab w:val="left" w:pos="360"/>
          <w:tab w:val="num" w:pos="1134"/>
        </w:tabs>
        <w:overflowPunct w:val="0"/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proofErr w:type="gramStart"/>
      <w:r w:rsidRPr="00794DBA">
        <w:rPr>
          <w:rFonts w:ascii="Arial Narrow" w:hAnsi="Arial Narrow"/>
          <w:sz w:val="22"/>
          <w:szCs w:val="22"/>
        </w:rPr>
        <w:t>3</w:t>
      </w:r>
      <w:r w:rsidR="00C44506" w:rsidRPr="00794DBA">
        <w:rPr>
          <w:rFonts w:ascii="Arial Narrow" w:hAnsi="Arial Narrow"/>
          <w:sz w:val="22"/>
          <w:szCs w:val="22"/>
        </w:rPr>
        <w:t>)</w:t>
      </w:r>
      <w:r w:rsidR="00C44506" w:rsidRPr="00794DBA">
        <w:rPr>
          <w:rFonts w:ascii="Arial Narrow" w:hAnsi="Arial Narrow"/>
          <w:sz w:val="22"/>
          <w:szCs w:val="22"/>
        </w:rPr>
        <w:tab/>
        <w:t>ogłoszeniu</w:t>
      </w:r>
      <w:proofErr w:type="gramEnd"/>
      <w:r w:rsidR="00C44506" w:rsidRPr="00794DBA">
        <w:rPr>
          <w:rFonts w:ascii="Arial Narrow" w:hAnsi="Arial Narrow"/>
          <w:sz w:val="22"/>
          <w:szCs w:val="22"/>
        </w:rPr>
        <w:t xml:space="preserve"> likwidacji </w:t>
      </w:r>
      <w:r w:rsidR="00C44506" w:rsidRPr="00794DBA">
        <w:rPr>
          <w:rFonts w:ascii="Arial Narrow" w:hAnsi="Arial Narrow"/>
          <w:b/>
          <w:sz w:val="22"/>
          <w:szCs w:val="22"/>
        </w:rPr>
        <w:t>Wykonawcy</w:t>
      </w:r>
      <w:r w:rsidR="00C44506" w:rsidRPr="00794DBA">
        <w:rPr>
          <w:rFonts w:ascii="Arial Narrow" w:hAnsi="Arial Narrow"/>
          <w:sz w:val="22"/>
          <w:szCs w:val="22"/>
        </w:rPr>
        <w:t xml:space="preserve">, </w:t>
      </w:r>
    </w:p>
    <w:p w:rsidR="00C44506" w:rsidRPr="00794DBA" w:rsidRDefault="00DA0E23" w:rsidP="00555EEB">
      <w:pPr>
        <w:tabs>
          <w:tab w:val="left" w:pos="360"/>
          <w:tab w:val="num" w:pos="1134"/>
        </w:tabs>
        <w:overflowPunct w:val="0"/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proofErr w:type="gramStart"/>
      <w:r w:rsidRPr="00794DBA">
        <w:rPr>
          <w:rFonts w:ascii="Arial Narrow" w:hAnsi="Arial Narrow"/>
          <w:sz w:val="22"/>
          <w:szCs w:val="22"/>
        </w:rPr>
        <w:t xml:space="preserve">4)      </w:t>
      </w:r>
      <w:r w:rsidR="00C44506" w:rsidRPr="00794DBA">
        <w:rPr>
          <w:rFonts w:ascii="Arial Narrow" w:hAnsi="Arial Narrow"/>
          <w:sz w:val="22"/>
          <w:szCs w:val="22"/>
        </w:rPr>
        <w:t>zawieszeniu</w:t>
      </w:r>
      <w:proofErr w:type="gramEnd"/>
      <w:r w:rsidR="00C44506" w:rsidRPr="00794DBA">
        <w:rPr>
          <w:rFonts w:ascii="Arial Narrow" w:hAnsi="Arial Narrow"/>
          <w:sz w:val="22"/>
          <w:szCs w:val="22"/>
        </w:rPr>
        <w:t xml:space="preserve"> </w:t>
      </w:r>
      <w:r w:rsidR="001F756E" w:rsidRPr="00794DBA">
        <w:rPr>
          <w:rFonts w:ascii="Arial Narrow" w:hAnsi="Arial Narrow"/>
          <w:sz w:val="22"/>
          <w:szCs w:val="22"/>
        </w:rPr>
        <w:t>albo zakończeniu</w:t>
      </w:r>
      <w:r w:rsidR="007C0360" w:rsidRPr="00794DBA">
        <w:rPr>
          <w:rFonts w:ascii="Arial Narrow" w:hAnsi="Arial Narrow"/>
          <w:sz w:val="22"/>
          <w:szCs w:val="22"/>
        </w:rPr>
        <w:t xml:space="preserve"> </w:t>
      </w:r>
      <w:r w:rsidR="00C44506" w:rsidRPr="00794DBA">
        <w:rPr>
          <w:rFonts w:ascii="Arial Narrow" w:hAnsi="Arial Narrow"/>
          <w:sz w:val="22"/>
          <w:szCs w:val="22"/>
        </w:rPr>
        <w:t xml:space="preserve">działalności przez </w:t>
      </w:r>
      <w:r w:rsidR="00C44506" w:rsidRPr="00794DBA">
        <w:rPr>
          <w:rFonts w:ascii="Arial Narrow" w:hAnsi="Arial Narrow"/>
          <w:b/>
          <w:sz w:val="22"/>
          <w:szCs w:val="22"/>
        </w:rPr>
        <w:t>Wykonawcę</w:t>
      </w:r>
      <w:r w:rsidR="001F756E" w:rsidRPr="00794DBA">
        <w:rPr>
          <w:rFonts w:ascii="Arial Narrow" w:hAnsi="Arial Narrow"/>
          <w:sz w:val="22"/>
          <w:szCs w:val="22"/>
        </w:rPr>
        <w:t>,</w:t>
      </w:r>
    </w:p>
    <w:p w:rsidR="001F756E" w:rsidRPr="00794DBA" w:rsidRDefault="001F756E" w:rsidP="00555EEB">
      <w:pPr>
        <w:tabs>
          <w:tab w:val="left" w:pos="360"/>
          <w:tab w:val="num" w:pos="1134"/>
        </w:tabs>
        <w:overflowPunct w:val="0"/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proofErr w:type="gramStart"/>
      <w:r w:rsidRPr="00794DBA">
        <w:rPr>
          <w:rFonts w:ascii="Arial Narrow" w:hAnsi="Arial Narrow"/>
          <w:sz w:val="22"/>
          <w:szCs w:val="22"/>
        </w:rPr>
        <w:t>5)      zmianie</w:t>
      </w:r>
      <w:proofErr w:type="gramEnd"/>
      <w:r w:rsidRPr="00794DBA">
        <w:rPr>
          <w:rFonts w:ascii="Arial Narrow" w:hAnsi="Arial Narrow"/>
          <w:sz w:val="22"/>
          <w:szCs w:val="22"/>
        </w:rPr>
        <w:t xml:space="preserve"> formy prawnej </w:t>
      </w:r>
      <w:r w:rsidRPr="00794DBA">
        <w:rPr>
          <w:rFonts w:ascii="Arial Narrow" w:hAnsi="Arial Narrow"/>
          <w:b/>
          <w:sz w:val="22"/>
          <w:szCs w:val="22"/>
        </w:rPr>
        <w:t>Wykonawcy.</w:t>
      </w:r>
    </w:p>
    <w:p w:rsidR="00AA3115" w:rsidRDefault="00AA3115" w:rsidP="0091668F">
      <w:p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:rsidR="00C44506" w:rsidRPr="00794DBA" w:rsidRDefault="00C44506" w:rsidP="0091668F">
      <w:p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§ 5</w:t>
      </w:r>
    </w:p>
    <w:p w:rsidR="00C44506" w:rsidRPr="00794DBA" w:rsidRDefault="00C44506" w:rsidP="00753D10">
      <w:pPr>
        <w:numPr>
          <w:ilvl w:val="0"/>
          <w:numId w:val="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color w:val="0000FF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Nadzór ze strony </w:t>
      </w:r>
      <w:r w:rsidRPr="00794DBA">
        <w:rPr>
          <w:rFonts w:ascii="Arial Narrow" w:hAnsi="Arial Narrow"/>
          <w:b/>
          <w:sz w:val="22"/>
          <w:szCs w:val="22"/>
        </w:rPr>
        <w:t>Zamawiającego</w:t>
      </w:r>
      <w:r w:rsidRPr="00794DBA">
        <w:rPr>
          <w:rFonts w:ascii="Arial Narrow" w:hAnsi="Arial Narrow"/>
          <w:sz w:val="22"/>
          <w:szCs w:val="22"/>
        </w:rPr>
        <w:t xml:space="preserve"> nad realizacją przedmiotu umowy będzie pełnić: </w:t>
      </w:r>
      <w:r w:rsidRPr="00794DBA">
        <w:rPr>
          <w:rFonts w:ascii="Arial Narrow" w:hAnsi="Arial Narrow"/>
          <w:b/>
          <w:bCs/>
          <w:sz w:val="22"/>
          <w:szCs w:val="22"/>
        </w:rPr>
        <w:t>Szef</w:t>
      </w:r>
      <w:r w:rsidR="001F756E" w:rsidRPr="00794DBA">
        <w:rPr>
          <w:rFonts w:ascii="Arial Narrow" w:hAnsi="Arial Narrow"/>
          <w:b/>
          <w:bCs/>
          <w:sz w:val="22"/>
          <w:szCs w:val="22"/>
        </w:rPr>
        <w:t xml:space="preserve"> Wydziału</w:t>
      </w:r>
      <w:r w:rsidRPr="00794DBA">
        <w:rPr>
          <w:rFonts w:ascii="Arial Narrow" w:hAnsi="Arial Narrow"/>
          <w:b/>
          <w:bCs/>
          <w:sz w:val="22"/>
          <w:szCs w:val="22"/>
        </w:rPr>
        <w:t xml:space="preserve"> Zaopatrzenia Medycznego</w:t>
      </w:r>
      <w:r w:rsidR="00DC070E" w:rsidRPr="00794DBA">
        <w:rPr>
          <w:rFonts w:ascii="Arial Narrow" w:hAnsi="Arial Narrow"/>
          <w:b/>
          <w:bCs/>
          <w:sz w:val="22"/>
          <w:szCs w:val="22"/>
        </w:rPr>
        <w:t xml:space="preserve"> -</w:t>
      </w:r>
      <w:r w:rsidRPr="00794DBA">
        <w:rPr>
          <w:rFonts w:ascii="Arial Narrow" w:hAnsi="Arial Narrow"/>
          <w:b/>
          <w:bCs/>
          <w:sz w:val="22"/>
          <w:szCs w:val="22"/>
        </w:rPr>
        <w:t xml:space="preserve"> </w:t>
      </w:r>
      <w:proofErr w:type="gramStart"/>
      <w:r w:rsidR="00A23D9E" w:rsidRPr="00794DBA">
        <w:rPr>
          <w:rFonts w:ascii="Arial Narrow" w:hAnsi="Arial Narrow"/>
          <w:b/>
          <w:bCs/>
          <w:sz w:val="22"/>
          <w:szCs w:val="22"/>
        </w:rPr>
        <w:t xml:space="preserve">ppłk </w:t>
      </w:r>
      <w:r w:rsidR="00DC070E" w:rsidRPr="00794DBA">
        <w:rPr>
          <w:rFonts w:ascii="Arial Narrow" w:hAnsi="Arial Narrow"/>
          <w:b/>
          <w:bCs/>
          <w:sz w:val="22"/>
          <w:szCs w:val="22"/>
        </w:rPr>
        <w:t xml:space="preserve"> </w:t>
      </w:r>
      <w:r w:rsidR="001F756E" w:rsidRPr="00794DBA">
        <w:rPr>
          <w:rFonts w:ascii="Arial Narrow" w:hAnsi="Arial Narrow"/>
          <w:b/>
          <w:bCs/>
          <w:sz w:val="22"/>
          <w:szCs w:val="22"/>
        </w:rPr>
        <w:t>mgr</w:t>
      </w:r>
      <w:proofErr w:type="gramEnd"/>
      <w:r w:rsidR="001F756E" w:rsidRPr="00794DBA">
        <w:rPr>
          <w:rFonts w:ascii="Arial Narrow" w:hAnsi="Arial Narrow"/>
          <w:b/>
          <w:bCs/>
          <w:sz w:val="22"/>
          <w:szCs w:val="22"/>
        </w:rPr>
        <w:t xml:space="preserve"> farm. </w:t>
      </w:r>
      <w:r w:rsidR="00DC070E" w:rsidRPr="00794DBA">
        <w:rPr>
          <w:rFonts w:ascii="Arial Narrow" w:hAnsi="Arial Narrow"/>
          <w:b/>
          <w:bCs/>
          <w:sz w:val="22"/>
          <w:szCs w:val="22"/>
        </w:rPr>
        <w:t xml:space="preserve">Mariusz </w:t>
      </w:r>
      <w:r w:rsidR="0091668F" w:rsidRPr="00794DBA">
        <w:rPr>
          <w:rFonts w:ascii="Arial Narrow" w:hAnsi="Arial Narrow"/>
          <w:b/>
          <w:bCs/>
          <w:sz w:val="22"/>
          <w:szCs w:val="22"/>
        </w:rPr>
        <w:t xml:space="preserve">ŻUKOWSKI </w:t>
      </w:r>
      <w:r w:rsidR="001F756E" w:rsidRPr="00794DBA">
        <w:rPr>
          <w:rFonts w:ascii="Arial Narrow" w:hAnsi="Arial Narrow"/>
          <w:b/>
          <w:bCs/>
          <w:sz w:val="22"/>
          <w:szCs w:val="22"/>
        </w:rPr>
        <w:t>lub osoba go zastępująca</w:t>
      </w:r>
      <w:r w:rsidR="00F34A37" w:rsidRPr="00794DBA">
        <w:rPr>
          <w:rFonts w:ascii="Arial Narrow" w:hAnsi="Arial Narrow"/>
          <w:b/>
          <w:bCs/>
          <w:sz w:val="22"/>
          <w:szCs w:val="22"/>
        </w:rPr>
        <w:t xml:space="preserve"> </w:t>
      </w:r>
      <w:r w:rsidR="003922B4" w:rsidRPr="00794DBA">
        <w:rPr>
          <w:rFonts w:ascii="Arial Narrow" w:hAnsi="Arial Narrow"/>
          <w:sz w:val="22"/>
          <w:szCs w:val="22"/>
        </w:rPr>
        <w:t>tel. 261 417</w:t>
      </w:r>
      <w:r w:rsidR="00DA0E23" w:rsidRPr="00794DBA">
        <w:rPr>
          <w:rFonts w:ascii="Arial Narrow" w:hAnsi="Arial Narrow"/>
          <w:sz w:val="22"/>
          <w:szCs w:val="22"/>
        </w:rPr>
        <w:t> </w:t>
      </w:r>
      <w:r w:rsidR="003922B4" w:rsidRPr="00794DBA">
        <w:rPr>
          <w:rFonts w:ascii="Arial Narrow" w:hAnsi="Arial Narrow"/>
          <w:sz w:val="22"/>
          <w:szCs w:val="22"/>
        </w:rPr>
        <w:t>38</w:t>
      </w:r>
      <w:r w:rsidR="00103490">
        <w:rPr>
          <w:rFonts w:ascii="Arial Narrow" w:hAnsi="Arial Narrow"/>
          <w:sz w:val="22"/>
          <w:szCs w:val="22"/>
        </w:rPr>
        <w:t>6</w:t>
      </w:r>
      <w:r w:rsidR="00DA0E23" w:rsidRPr="00794DBA">
        <w:rPr>
          <w:rFonts w:ascii="Arial Narrow" w:hAnsi="Arial Narrow"/>
          <w:sz w:val="22"/>
          <w:szCs w:val="22"/>
        </w:rPr>
        <w:t xml:space="preserve"> </w:t>
      </w:r>
      <w:proofErr w:type="gramStart"/>
      <w:r w:rsidR="00305B5E" w:rsidRPr="00794DBA">
        <w:rPr>
          <w:rFonts w:ascii="Arial Narrow" w:hAnsi="Arial Narrow"/>
          <w:sz w:val="22"/>
          <w:szCs w:val="22"/>
        </w:rPr>
        <w:t xml:space="preserve">lub  261 416 196 </w:t>
      </w:r>
      <w:r w:rsidR="00305B5E" w:rsidRPr="00794DBA">
        <w:rPr>
          <w:rFonts w:ascii="Arial Narrow" w:hAnsi="Arial Narrow"/>
          <w:color w:val="00B0F0"/>
          <w:sz w:val="22"/>
          <w:szCs w:val="22"/>
        </w:rPr>
        <w:t xml:space="preserve"> </w:t>
      </w:r>
      <w:r w:rsidR="00DA0E23" w:rsidRPr="00794DBA">
        <w:rPr>
          <w:rFonts w:ascii="Arial Narrow" w:hAnsi="Arial Narrow"/>
          <w:sz w:val="22"/>
          <w:szCs w:val="22"/>
        </w:rPr>
        <w:t>e-mail</w:t>
      </w:r>
      <w:proofErr w:type="gramEnd"/>
      <w:r w:rsidR="00DA0E23" w:rsidRPr="00794DBA">
        <w:rPr>
          <w:rFonts w:ascii="Arial Narrow" w:hAnsi="Arial Narrow"/>
          <w:sz w:val="22"/>
          <w:szCs w:val="22"/>
        </w:rPr>
        <w:t xml:space="preserve"> </w:t>
      </w:r>
      <w:r w:rsidR="00DC070E" w:rsidRPr="00794DBA">
        <w:rPr>
          <w:rFonts w:ascii="Arial Narrow" w:hAnsi="Arial Narrow"/>
          <w:sz w:val="22"/>
          <w:szCs w:val="22"/>
        </w:rPr>
        <w:t xml:space="preserve"> </w:t>
      </w:r>
      <w:r w:rsidR="00C51311" w:rsidRPr="00794DBA">
        <w:rPr>
          <w:rFonts w:ascii="Arial Narrow" w:hAnsi="Arial Narrow" w:cs="TimesNewRomanPSMT"/>
          <w:color w:val="0000FF"/>
          <w:sz w:val="22"/>
          <w:szCs w:val="22"/>
        </w:rPr>
        <w:t>wzmed@10wsk.</w:t>
      </w:r>
      <w:proofErr w:type="gramStart"/>
      <w:r w:rsidR="00C51311" w:rsidRPr="00794DBA">
        <w:rPr>
          <w:rFonts w:ascii="Arial Narrow" w:hAnsi="Arial Narrow" w:cs="TimesNewRomanPSMT"/>
          <w:color w:val="0000FF"/>
          <w:sz w:val="22"/>
          <w:szCs w:val="22"/>
        </w:rPr>
        <w:t>mil</w:t>
      </w:r>
      <w:proofErr w:type="gramEnd"/>
      <w:r w:rsidR="00C51311" w:rsidRPr="00794DBA">
        <w:rPr>
          <w:rFonts w:ascii="Arial Narrow" w:hAnsi="Arial Narrow" w:cs="TimesNewRomanPSMT"/>
          <w:color w:val="0000FF"/>
          <w:sz w:val="22"/>
          <w:szCs w:val="22"/>
        </w:rPr>
        <w:t>.</w:t>
      </w:r>
      <w:proofErr w:type="gramStart"/>
      <w:r w:rsidR="00C51311" w:rsidRPr="00794DBA">
        <w:rPr>
          <w:rFonts w:ascii="Arial Narrow" w:hAnsi="Arial Narrow" w:cs="TimesNewRomanPSMT"/>
          <w:color w:val="0000FF"/>
          <w:sz w:val="22"/>
          <w:szCs w:val="22"/>
        </w:rPr>
        <w:t>pl</w:t>
      </w:r>
      <w:proofErr w:type="gramEnd"/>
      <w:r w:rsidR="00C51311" w:rsidRPr="00794DBA">
        <w:rPr>
          <w:rFonts w:ascii="Arial Narrow" w:hAnsi="Arial Narrow" w:cs="TimesNewRomanPSMT"/>
          <w:color w:val="0000FF"/>
          <w:sz w:val="22"/>
          <w:szCs w:val="22"/>
        </w:rPr>
        <w:t xml:space="preserve"> </w:t>
      </w:r>
      <w:r w:rsidR="00C51311" w:rsidRPr="00794DBA">
        <w:rPr>
          <w:rFonts w:ascii="Arial Narrow" w:hAnsi="Arial Narrow"/>
          <w:color w:val="00B0F0"/>
          <w:sz w:val="22"/>
          <w:szCs w:val="22"/>
        </w:rPr>
        <w:t xml:space="preserve"> </w:t>
      </w:r>
      <w:r w:rsidR="00305B5E" w:rsidRPr="00794DBA">
        <w:rPr>
          <w:rFonts w:ascii="Arial Narrow" w:hAnsi="Arial Narrow"/>
          <w:color w:val="00B0F0"/>
          <w:sz w:val="22"/>
          <w:szCs w:val="22"/>
        </w:rPr>
        <w:t xml:space="preserve">  </w:t>
      </w:r>
    </w:p>
    <w:p w:rsidR="0015685F" w:rsidRDefault="0015685F" w:rsidP="00753D10">
      <w:pPr>
        <w:numPr>
          <w:ilvl w:val="0"/>
          <w:numId w:val="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Upoważnionymi osobami do kontaktu z Wykonawcą są także: Kierownik Wydziału Zaopatrzenia </w:t>
      </w:r>
      <w:r w:rsidR="00103490">
        <w:rPr>
          <w:rFonts w:ascii="Arial Narrow" w:hAnsi="Arial Narrow"/>
          <w:sz w:val="22"/>
          <w:szCs w:val="22"/>
        </w:rPr>
        <w:t xml:space="preserve">i </w:t>
      </w:r>
      <w:proofErr w:type="gramStart"/>
      <w:r w:rsidR="00103490">
        <w:rPr>
          <w:rFonts w:ascii="Arial Narrow" w:hAnsi="Arial Narrow"/>
          <w:sz w:val="22"/>
          <w:szCs w:val="22"/>
        </w:rPr>
        <w:t xml:space="preserve">Naprawy </w:t>
      </w:r>
      <w:r w:rsidRPr="00794DBA">
        <w:rPr>
          <w:rFonts w:ascii="Arial Narrow" w:hAnsi="Arial Narrow"/>
          <w:sz w:val="22"/>
          <w:szCs w:val="22"/>
        </w:rPr>
        <w:t xml:space="preserve"> Sprzęt</w:t>
      </w:r>
      <w:r w:rsidR="00103490">
        <w:rPr>
          <w:rFonts w:ascii="Arial Narrow" w:hAnsi="Arial Narrow"/>
          <w:sz w:val="22"/>
          <w:szCs w:val="22"/>
        </w:rPr>
        <w:t>u</w:t>
      </w:r>
      <w:proofErr w:type="gramEnd"/>
      <w:r w:rsidRPr="00794DBA">
        <w:rPr>
          <w:rFonts w:ascii="Arial Narrow" w:hAnsi="Arial Narrow"/>
          <w:sz w:val="22"/>
          <w:szCs w:val="22"/>
        </w:rPr>
        <w:t xml:space="preserve"> Medyczn</w:t>
      </w:r>
      <w:r w:rsidR="00103490">
        <w:rPr>
          <w:rFonts w:ascii="Arial Narrow" w:hAnsi="Arial Narrow"/>
          <w:sz w:val="22"/>
          <w:szCs w:val="22"/>
        </w:rPr>
        <w:t>ego</w:t>
      </w:r>
      <w:r w:rsidRPr="00794DBA">
        <w:rPr>
          <w:rFonts w:ascii="Arial Narrow" w:hAnsi="Arial Narrow"/>
          <w:sz w:val="22"/>
          <w:szCs w:val="22"/>
        </w:rPr>
        <w:t xml:space="preserve">: Piotr Lesiński tel. 261 417 387 lub 261 417 388;  </w:t>
      </w:r>
      <w:r w:rsidR="002B03FB">
        <w:rPr>
          <w:rFonts w:ascii="Arial Narrow" w:hAnsi="Arial Narrow"/>
          <w:sz w:val="22"/>
          <w:szCs w:val="22"/>
        </w:rPr>
        <w:t>e-mail</w:t>
      </w:r>
      <w:r w:rsidRPr="00794DBA">
        <w:rPr>
          <w:rFonts w:ascii="Arial Narrow" w:hAnsi="Arial Narrow"/>
          <w:sz w:val="22"/>
          <w:szCs w:val="22"/>
        </w:rPr>
        <w:t xml:space="preserve">: </w:t>
      </w:r>
      <w:hyperlink r:id="rId10" w:history="1">
        <w:r w:rsidRPr="00794DBA">
          <w:rPr>
            <w:rStyle w:val="Hipercze"/>
            <w:rFonts w:ascii="Arial Narrow" w:hAnsi="Arial Narrow"/>
            <w:sz w:val="22"/>
            <w:szCs w:val="22"/>
          </w:rPr>
          <w:t>p.lesiński@10wsk.mil.pl</w:t>
        </w:r>
      </w:hyperlink>
      <w:r w:rsidRPr="00794DBA">
        <w:rPr>
          <w:rFonts w:ascii="Arial Narrow" w:hAnsi="Arial Narrow"/>
          <w:sz w:val="22"/>
          <w:szCs w:val="22"/>
        </w:rPr>
        <w:tab/>
      </w:r>
    </w:p>
    <w:p w:rsidR="000C7023" w:rsidRPr="00794DBA" w:rsidRDefault="000C7023" w:rsidP="00753D10">
      <w:pPr>
        <w:numPr>
          <w:ilvl w:val="0"/>
          <w:numId w:val="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Osobą odpowiedzialną za odbiór sprzętu/przyjęcie przedmiotu zamówienia jest p. </w:t>
      </w:r>
      <w:r w:rsidR="009A2264">
        <w:rPr>
          <w:rFonts w:ascii="Arial Narrow" w:hAnsi="Arial Narrow"/>
          <w:sz w:val="22"/>
          <w:szCs w:val="22"/>
        </w:rPr>
        <w:t xml:space="preserve">Robert </w:t>
      </w:r>
      <w:proofErr w:type="spellStart"/>
      <w:r w:rsidR="009A2264">
        <w:rPr>
          <w:rFonts w:ascii="Arial Narrow" w:hAnsi="Arial Narrow"/>
          <w:sz w:val="22"/>
          <w:szCs w:val="22"/>
        </w:rPr>
        <w:t>Luther</w:t>
      </w:r>
      <w:proofErr w:type="spellEnd"/>
      <w:r>
        <w:rPr>
          <w:rFonts w:ascii="Arial Narrow" w:hAnsi="Arial Narrow"/>
          <w:sz w:val="22"/>
          <w:szCs w:val="22"/>
        </w:rPr>
        <w:t>, tel. 261 416</w:t>
      </w:r>
      <w:r w:rsidR="002B03FB">
        <w:rPr>
          <w:rFonts w:ascii="Arial Narrow" w:hAnsi="Arial Narrow"/>
          <w:sz w:val="22"/>
          <w:szCs w:val="22"/>
        </w:rPr>
        <w:t> </w:t>
      </w:r>
      <w:r>
        <w:rPr>
          <w:rFonts w:ascii="Arial Narrow" w:hAnsi="Arial Narrow"/>
          <w:sz w:val="22"/>
          <w:szCs w:val="22"/>
        </w:rPr>
        <w:t>215</w:t>
      </w:r>
      <w:r w:rsidR="002B03FB">
        <w:rPr>
          <w:rFonts w:ascii="Arial Narrow" w:hAnsi="Arial Narrow"/>
          <w:sz w:val="22"/>
          <w:szCs w:val="22"/>
        </w:rPr>
        <w:t xml:space="preserve">, e-mail: </w:t>
      </w:r>
      <w:hyperlink r:id="rId11" w:history="1">
        <w:r w:rsidR="009A2264" w:rsidRPr="002970D3">
          <w:rPr>
            <w:rStyle w:val="Hipercze"/>
            <w:rFonts w:ascii="Arial Narrow" w:hAnsi="Arial Narrow"/>
            <w:sz w:val="22"/>
            <w:szCs w:val="22"/>
          </w:rPr>
          <w:t>robert.luther@10wsk.mil.pl</w:t>
        </w:r>
      </w:hyperlink>
      <w:r w:rsidR="002B03FB">
        <w:rPr>
          <w:rFonts w:ascii="Arial Narrow" w:hAnsi="Arial Narrow"/>
          <w:sz w:val="22"/>
          <w:szCs w:val="22"/>
        </w:rPr>
        <w:t xml:space="preserve"> </w:t>
      </w:r>
    </w:p>
    <w:p w:rsidR="00C44506" w:rsidRPr="000C7023" w:rsidRDefault="00C44506" w:rsidP="00753D10">
      <w:pPr>
        <w:numPr>
          <w:ilvl w:val="0"/>
          <w:numId w:val="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Nadzór nad realizacją umowy ze strony </w:t>
      </w:r>
      <w:r w:rsidRPr="00794DBA">
        <w:rPr>
          <w:rFonts w:ascii="Arial Narrow" w:hAnsi="Arial Narrow"/>
          <w:b/>
          <w:sz w:val="22"/>
          <w:szCs w:val="22"/>
        </w:rPr>
        <w:t>Wykonawcy</w:t>
      </w:r>
      <w:r w:rsidRPr="00794DBA">
        <w:rPr>
          <w:rFonts w:ascii="Arial Narrow" w:hAnsi="Arial Narrow"/>
          <w:sz w:val="22"/>
          <w:szCs w:val="22"/>
        </w:rPr>
        <w:t xml:space="preserve"> będzie pełnić </w:t>
      </w:r>
      <w:proofErr w:type="gramStart"/>
      <w:r w:rsidRPr="00794DBA">
        <w:rPr>
          <w:rFonts w:ascii="Arial Narrow" w:hAnsi="Arial Narrow"/>
          <w:sz w:val="22"/>
          <w:szCs w:val="22"/>
        </w:rPr>
        <w:t xml:space="preserve">p. </w:t>
      </w:r>
      <w:r w:rsidR="00A23D9E" w:rsidRPr="00794DBA">
        <w:rPr>
          <w:rFonts w:ascii="Arial Narrow" w:hAnsi="Arial Narrow" w:cs="Helvetica"/>
          <w:b/>
          <w:sz w:val="22"/>
          <w:szCs w:val="22"/>
        </w:rPr>
        <w:t>.......</w:t>
      </w:r>
      <w:r w:rsidR="00B22A41">
        <w:rPr>
          <w:rFonts w:ascii="Arial Narrow" w:hAnsi="Arial Narrow" w:cs="Helvetica"/>
          <w:b/>
          <w:sz w:val="22"/>
          <w:szCs w:val="22"/>
        </w:rPr>
        <w:t>……………………</w:t>
      </w:r>
      <w:r w:rsidR="00A23D9E" w:rsidRPr="00794DBA">
        <w:rPr>
          <w:rFonts w:ascii="Arial Narrow" w:hAnsi="Arial Narrow" w:cs="Helvetica"/>
          <w:b/>
          <w:sz w:val="22"/>
          <w:szCs w:val="22"/>
        </w:rPr>
        <w:t>.......</w:t>
      </w:r>
      <w:r w:rsidR="005B1066" w:rsidRPr="00794DBA">
        <w:rPr>
          <w:rFonts w:ascii="Arial Narrow" w:hAnsi="Arial Narrow"/>
          <w:sz w:val="22"/>
          <w:szCs w:val="22"/>
        </w:rPr>
        <w:t xml:space="preserve"> </w:t>
      </w:r>
      <w:proofErr w:type="gramEnd"/>
      <w:r w:rsidR="00A23D9E" w:rsidRPr="00794DBA">
        <w:rPr>
          <w:rFonts w:ascii="Arial Narrow" w:hAnsi="Arial Narrow"/>
          <w:sz w:val="22"/>
          <w:szCs w:val="22"/>
        </w:rPr>
        <w:t xml:space="preserve">tel. </w:t>
      </w:r>
      <w:r w:rsidR="00A23D9E" w:rsidRPr="00794DBA">
        <w:rPr>
          <w:rFonts w:ascii="Arial Narrow" w:hAnsi="Arial Narrow" w:cs="Helvetica"/>
          <w:sz w:val="22"/>
          <w:szCs w:val="22"/>
        </w:rPr>
        <w:t>.....................</w:t>
      </w:r>
      <w:r w:rsidR="005B1066" w:rsidRPr="00794DBA">
        <w:rPr>
          <w:rFonts w:ascii="Arial Narrow" w:hAnsi="Arial Narrow" w:cs="Helvetica"/>
          <w:sz w:val="22"/>
          <w:szCs w:val="22"/>
        </w:rPr>
        <w:t xml:space="preserve">, </w:t>
      </w:r>
      <w:r w:rsidR="00DA0E23" w:rsidRPr="00794DBA">
        <w:rPr>
          <w:rFonts w:ascii="Arial Narrow" w:hAnsi="Arial Narrow"/>
          <w:sz w:val="22"/>
          <w:szCs w:val="22"/>
        </w:rPr>
        <w:t>e- mail</w:t>
      </w:r>
      <w:r w:rsidR="005B1066" w:rsidRPr="00794DBA">
        <w:rPr>
          <w:rFonts w:ascii="Arial Narrow" w:hAnsi="Arial Narrow"/>
          <w:sz w:val="22"/>
          <w:szCs w:val="22"/>
        </w:rPr>
        <w:t xml:space="preserve">:  </w:t>
      </w:r>
      <w:r w:rsidR="00DA0E23" w:rsidRPr="00794DBA">
        <w:rPr>
          <w:rFonts w:ascii="Arial Narrow" w:hAnsi="Arial Narrow"/>
          <w:sz w:val="22"/>
          <w:szCs w:val="22"/>
        </w:rPr>
        <w:t xml:space="preserve"> </w:t>
      </w:r>
      <w:r w:rsidR="00A23D9E" w:rsidRPr="00794DBA">
        <w:rPr>
          <w:rFonts w:ascii="Arial Narrow" w:hAnsi="Arial Narrow" w:cs="Helvetica"/>
          <w:color w:val="0000FF"/>
          <w:sz w:val="22"/>
          <w:szCs w:val="22"/>
        </w:rPr>
        <w:t>..............................</w:t>
      </w:r>
      <w:r w:rsidR="000C7023">
        <w:rPr>
          <w:rFonts w:ascii="Arial Narrow" w:hAnsi="Arial Narrow" w:cs="Helvetica"/>
          <w:color w:val="0000FF"/>
          <w:sz w:val="22"/>
          <w:szCs w:val="22"/>
        </w:rPr>
        <w:t>.</w:t>
      </w:r>
    </w:p>
    <w:p w:rsidR="000C7023" w:rsidRPr="000C7023" w:rsidRDefault="00C75263" w:rsidP="00753D10">
      <w:pPr>
        <w:numPr>
          <w:ilvl w:val="0"/>
          <w:numId w:val="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Helvetica"/>
          <w:sz w:val="22"/>
          <w:szCs w:val="22"/>
        </w:rPr>
        <w:t>Reklamacje</w:t>
      </w:r>
      <w:r w:rsidR="000C7023" w:rsidRPr="000C7023">
        <w:rPr>
          <w:rFonts w:ascii="Arial Narrow" w:hAnsi="Arial Narrow" w:cs="Helvetica"/>
          <w:sz w:val="22"/>
          <w:szCs w:val="22"/>
        </w:rPr>
        <w:t xml:space="preserve"> należy składać na nr fax. ……………………. lub adres e-mail: ………………………</w:t>
      </w:r>
    </w:p>
    <w:p w:rsidR="000C7023" w:rsidRPr="000C7023" w:rsidRDefault="000C7023" w:rsidP="00753D10">
      <w:pPr>
        <w:numPr>
          <w:ilvl w:val="0"/>
          <w:numId w:val="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C7023">
        <w:rPr>
          <w:rFonts w:ascii="Arial Narrow" w:hAnsi="Arial Narrow" w:cs="Helvetica"/>
          <w:sz w:val="22"/>
          <w:szCs w:val="22"/>
        </w:rPr>
        <w:t>Zgłoszenia napraw gwarancyjnych należy składać pod nr tel. …………………………. lub na adres e-mail: ……………….</w:t>
      </w:r>
    </w:p>
    <w:p w:rsidR="00C44506" w:rsidRPr="00794DBA" w:rsidRDefault="00C44506" w:rsidP="00555EEB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§ 6</w:t>
      </w:r>
    </w:p>
    <w:p w:rsidR="00C44506" w:rsidRPr="00794DBA" w:rsidRDefault="00C44506" w:rsidP="00555EEB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Cs/>
          <w:sz w:val="22"/>
          <w:szCs w:val="22"/>
        </w:rPr>
      </w:pPr>
      <w:r w:rsidRPr="00794DBA">
        <w:rPr>
          <w:rFonts w:ascii="Arial Narrow" w:hAnsi="Arial Narrow"/>
          <w:b/>
          <w:sz w:val="22"/>
          <w:szCs w:val="22"/>
        </w:rPr>
        <w:t xml:space="preserve">Wykonawca </w:t>
      </w:r>
      <w:r w:rsidRPr="00794DBA">
        <w:rPr>
          <w:rFonts w:ascii="Arial Narrow" w:hAnsi="Arial Narrow"/>
          <w:bCs/>
          <w:sz w:val="22"/>
          <w:szCs w:val="22"/>
        </w:rPr>
        <w:t>może dokonać cesji wierzytelności wynikających z niniejszej umowy w</w:t>
      </w:r>
      <w:r w:rsidR="003922B4" w:rsidRPr="00794DBA">
        <w:rPr>
          <w:rFonts w:ascii="Arial Narrow" w:hAnsi="Arial Narrow"/>
          <w:bCs/>
          <w:sz w:val="22"/>
          <w:szCs w:val="22"/>
        </w:rPr>
        <w:t xml:space="preserve">yłącznie za zgodą </w:t>
      </w:r>
      <w:r w:rsidR="0066131C" w:rsidRPr="00794DBA">
        <w:rPr>
          <w:rFonts w:ascii="Arial Narrow" w:hAnsi="Arial Narrow"/>
          <w:bCs/>
          <w:sz w:val="22"/>
          <w:szCs w:val="22"/>
        </w:rPr>
        <w:t>organu założycielskiego</w:t>
      </w:r>
      <w:r w:rsidR="001769AE" w:rsidRPr="00794DBA">
        <w:rPr>
          <w:rFonts w:ascii="Arial Narrow" w:hAnsi="Arial Narrow"/>
          <w:bCs/>
          <w:sz w:val="22"/>
          <w:szCs w:val="22"/>
        </w:rPr>
        <w:t xml:space="preserve"> (</w:t>
      </w:r>
      <w:r w:rsidR="006A45E0" w:rsidRPr="00794DBA">
        <w:rPr>
          <w:rFonts w:ascii="Arial Narrow" w:hAnsi="Arial Narrow"/>
          <w:bCs/>
          <w:sz w:val="22"/>
          <w:szCs w:val="22"/>
        </w:rPr>
        <w:t xml:space="preserve">Minister Obrony Narodowej) </w:t>
      </w:r>
      <w:r w:rsidRPr="00794DBA">
        <w:rPr>
          <w:rFonts w:ascii="Arial Narrow" w:hAnsi="Arial Narrow"/>
          <w:bCs/>
          <w:sz w:val="22"/>
          <w:szCs w:val="22"/>
        </w:rPr>
        <w:t>wyrażoną na piśmie.</w:t>
      </w:r>
    </w:p>
    <w:p w:rsidR="00C44506" w:rsidRPr="00794DBA" w:rsidRDefault="00C44506" w:rsidP="00555EEB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:rsidR="00C44506" w:rsidRPr="00794DBA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§ 7</w:t>
      </w:r>
      <w:bookmarkStart w:id="0" w:name="_GoBack"/>
    </w:p>
    <w:p w:rsidR="0033131D" w:rsidRDefault="0033131D" w:rsidP="0033131D">
      <w:pPr>
        <w:numPr>
          <w:ilvl w:val="2"/>
          <w:numId w:val="2"/>
        </w:numPr>
        <w:tabs>
          <w:tab w:val="num" w:pos="426"/>
        </w:tabs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Za przedmiot zamówienia Zamawiający zapłaci kwotę w </w:t>
      </w:r>
      <w:bookmarkEnd w:id="0"/>
      <w:r>
        <w:rPr>
          <w:rFonts w:ascii="Arial Narrow" w:hAnsi="Arial Narrow"/>
          <w:sz w:val="22"/>
          <w:szCs w:val="22"/>
        </w:rPr>
        <w:t>wysokości netto..................................(</w:t>
      </w:r>
      <w:proofErr w:type="gramStart"/>
      <w:r>
        <w:rPr>
          <w:rFonts w:ascii="Arial Narrow" w:hAnsi="Arial Narrow"/>
          <w:sz w:val="22"/>
          <w:szCs w:val="22"/>
        </w:rPr>
        <w:t>słownie: ..............................................)</w:t>
      </w:r>
      <w:r>
        <w:rPr>
          <w:rFonts w:ascii="Arial Narrow" w:hAnsi="Arial Narrow"/>
          <w:sz w:val="20"/>
          <w:szCs w:val="20"/>
        </w:rPr>
        <w:t xml:space="preserve"> </w:t>
      </w:r>
      <w:proofErr w:type="gramEnd"/>
      <w:r>
        <w:rPr>
          <w:rFonts w:ascii="Arial Narrow" w:hAnsi="Arial Narrow"/>
          <w:sz w:val="22"/>
          <w:szCs w:val="22"/>
        </w:rPr>
        <w:t xml:space="preserve">w tym podatek VAT w </w:t>
      </w:r>
      <w:proofErr w:type="gramStart"/>
      <w:r>
        <w:rPr>
          <w:rFonts w:ascii="Arial Narrow" w:hAnsi="Arial Narrow"/>
          <w:sz w:val="22"/>
          <w:szCs w:val="22"/>
        </w:rPr>
        <w:t xml:space="preserve">wysokości ....%, tj. .......... </w:t>
      </w:r>
      <w:proofErr w:type="gramEnd"/>
      <w:r>
        <w:rPr>
          <w:rFonts w:ascii="Arial Narrow" w:hAnsi="Arial Narrow"/>
          <w:sz w:val="22"/>
          <w:szCs w:val="22"/>
        </w:rPr>
        <w:t xml:space="preserve">zł (słownie ..............……………...) </w:t>
      </w:r>
      <w:proofErr w:type="gramStart"/>
      <w:r w:rsidRPr="0033131D">
        <w:rPr>
          <w:rFonts w:ascii="Arial Narrow" w:hAnsi="Arial Narrow"/>
          <w:b/>
          <w:sz w:val="22"/>
          <w:szCs w:val="22"/>
        </w:rPr>
        <w:t>brutto ..................( słownie: ......................</w:t>
      </w:r>
      <w:r w:rsidR="00B22A41">
        <w:rPr>
          <w:rFonts w:ascii="Arial Narrow" w:hAnsi="Arial Narrow"/>
          <w:b/>
          <w:sz w:val="22"/>
          <w:szCs w:val="22"/>
        </w:rPr>
        <w:t>………………………</w:t>
      </w:r>
      <w:r w:rsidRPr="0033131D">
        <w:rPr>
          <w:rFonts w:ascii="Arial Narrow" w:hAnsi="Arial Narrow"/>
          <w:b/>
          <w:sz w:val="22"/>
          <w:szCs w:val="22"/>
        </w:rPr>
        <w:t>..... ).</w:t>
      </w:r>
      <w:proofErr w:type="gramEnd"/>
    </w:p>
    <w:p w:rsidR="00C44506" w:rsidRPr="00794DBA" w:rsidRDefault="00C44506" w:rsidP="00555EEB">
      <w:pPr>
        <w:numPr>
          <w:ilvl w:val="1"/>
          <w:numId w:val="2"/>
        </w:numPr>
        <w:tabs>
          <w:tab w:val="clear" w:pos="1440"/>
          <w:tab w:val="num" w:pos="426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Jako walutę płatności przyjmuje się </w:t>
      </w:r>
      <w:proofErr w:type="gramStart"/>
      <w:r w:rsidRPr="00794DBA">
        <w:rPr>
          <w:rFonts w:ascii="Arial Narrow" w:hAnsi="Arial Narrow"/>
          <w:sz w:val="22"/>
          <w:szCs w:val="22"/>
        </w:rPr>
        <w:t>PLN.</w:t>
      </w:r>
      <w:proofErr w:type="gramEnd"/>
    </w:p>
    <w:p w:rsidR="00C44506" w:rsidRPr="00794DBA" w:rsidRDefault="00C44506" w:rsidP="00555EEB">
      <w:pPr>
        <w:numPr>
          <w:ilvl w:val="1"/>
          <w:numId w:val="2"/>
        </w:numPr>
        <w:tabs>
          <w:tab w:val="clear" w:pos="1440"/>
          <w:tab w:val="num" w:pos="426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Wartość brutto umowy nie może ulec zmianie w trakcie realizacji. </w:t>
      </w:r>
    </w:p>
    <w:p w:rsidR="00C44506" w:rsidRPr="00794DBA" w:rsidRDefault="00C44506" w:rsidP="00555EEB">
      <w:pPr>
        <w:numPr>
          <w:ilvl w:val="1"/>
          <w:numId w:val="2"/>
        </w:numPr>
        <w:tabs>
          <w:tab w:val="clear" w:pos="1440"/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Termin płatności wynosi </w:t>
      </w:r>
      <w:r w:rsidRPr="00794DBA">
        <w:rPr>
          <w:rFonts w:ascii="Arial Narrow" w:hAnsi="Arial Narrow"/>
          <w:b/>
          <w:bCs/>
          <w:sz w:val="22"/>
          <w:szCs w:val="22"/>
        </w:rPr>
        <w:t>30</w:t>
      </w:r>
      <w:r w:rsidRPr="00794DBA">
        <w:rPr>
          <w:rFonts w:ascii="Arial Narrow" w:hAnsi="Arial Narrow"/>
          <w:sz w:val="22"/>
          <w:szCs w:val="22"/>
        </w:rPr>
        <w:t xml:space="preserve"> dni od dnia</w:t>
      </w:r>
      <w:r w:rsidR="00F54073" w:rsidRPr="00794DBA">
        <w:rPr>
          <w:rFonts w:ascii="Arial Narrow" w:hAnsi="Arial Narrow"/>
          <w:sz w:val="22"/>
          <w:szCs w:val="22"/>
        </w:rPr>
        <w:t xml:space="preserve"> doręczenia Zamawiającemu </w:t>
      </w:r>
      <w:r w:rsidRPr="00794DBA">
        <w:rPr>
          <w:rFonts w:ascii="Arial Narrow" w:hAnsi="Arial Narrow"/>
          <w:sz w:val="22"/>
          <w:szCs w:val="22"/>
        </w:rPr>
        <w:t>prawidłowo wystawi</w:t>
      </w:r>
      <w:r w:rsidR="00F54073" w:rsidRPr="00794DBA">
        <w:rPr>
          <w:rFonts w:ascii="Arial Narrow" w:hAnsi="Arial Narrow"/>
          <w:sz w:val="22"/>
          <w:szCs w:val="22"/>
        </w:rPr>
        <w:t>onej</w:t>
      </w:r>
      <w:r w:rsidRPr="00794DBA">
        <w:rPr>
          <w:rFonts w:ascii="Arial Narrow" w:hAnsi="Arial Narrow"/>
          <w:sz w:val="22"/>
          <w:szCs w:val="22"/>
        </w:rPr>
        <w:t xml:space="preserve"> przez </w:t>
      </w:r>
      <w:r w:rsidRPr="00794DBA">
        <w:rPr>
          <w:rFonts w:ascii="Arial Narrow" w:hAnsi="Arial Narrow"/>
          <w:b/>
          <w:sz w:val="22"/>
          <w:szCs w:val="22"/>
        </w:rPr>
        <w:t xml:space="preserve">Wykonawcę </w:t>
      </w:r>
      <w:r w:rsidRPr="00794DBA">
        <w:rPr>
          <w:rFonts w:ascii="Arial Narrow" w:hAnsi="Arial Narrow"/>
          <w:sz w:val="22"/>
          <w:szCs w:val="22"/>
        </w:rPr>
        <w:t>faktury</w:t>
      </w:r>
      <w:r w:rsidRPr="00794DBA">
        <w:rPr>
          <w:rFonts w:ascii="Arial Narrow" w:hAnsi="Arial Narrow"/>
          <w:b/>
          <w:sz w:val="22"/>
          <w:szCs w:val="22"/>
        </w:rPr>
        <w:t>,</w:t>
      </w:r>
      <w:r w:rsidRPr="00794DBA">
        <w:rPr>
          <w:rFonts w:ascii="Arial Narrow" w:hAnsi="Arial Narrow"/>
          <w:sz w:val="22"/>
          <w:szCs w:val="22"/>
        </w:rPr>
        <w:t xml:space="preserve"> na konto bankowe </w:t>
      </w:r>
      <w:r w:rsidRPr="00794DBA">
        <w:rPr>
          <w:rFonts w:ascii="Arial Narrow" w:hAnsi="Arial Narrow"/>
          <w:b/>
          <w:sz w:val="22"/>
          <w:szCs w:val="22"/>
        </w:rPr>
        <w:t xml:space="preserve">Wykonawcy </w:t>
      </w:r>
      <w:r w:rsidR="00A556D5" w:rsidRPr="00794DBA">
        <w:rPr>
          <w:rFonts w:ascii="Arial Narrow" w:hAnsi="Arial Narrow"/>
          <w:sz w:val="22"/>
          <w:szCs w:val="22"/>
        </w:rPr>
        <w:t>wskazane na fakturze,</w:t>
      </w:r>
      <w:r w:rsidRPr="00794DBA">
        <w:rPr>
          <w:rFonts w:ascii="Arial Narrow" w:hAnsi="Arial Narrow"/>
          <w:b/>
          <w:sz w:val="22"/>
          <w:szCs w:val="22"/>
        </w:rPr>
        <w:t xml:space="preserve"> </w:t>
      </w:r>
      <w:r w:rsidRPr="00794DBA">
        <w:rPr>
          <w:rFonts w:ascii="Arial Narrow" w:hAnsi="Arial Narrow"/>
          <w:sz w:val="22"/>
          <w:szCs w:val="22"/>
        </w:rPr>
        <w:t xml:space="preserve">z zastrzeżeniem, że termin dostarczenia faktury do </w:t>
      </w:r>
      <w:r w:rsidR="00E64818" w:rsidRPr="00794DBA">
        <w:rPr>
          <w:rFonts w:ascii="Arial Narrow" w:hAnsi="Arial Narrow"/>
          <w:sz w:val="22"/>
          <w:szCs w:val="22"/>
        </w:rPr>
        <w:t>Zamawiającego</w:t>
      </w:r>
      <w:r w:rsidRPr="00794DBA">
        <w:rPr>
          <w:rFonts w:ascii="Arial Narrow" w:hAnsi="Arial Narrow"/>
          <w:sz w:val="22"/>
          <w:szCs w:val="22"/>
        </w:rPr>
        <w:t xml:space="preserve"> nie może przekraczać 5 dni od dnia jej prawidłowego wystawienia, a każdy dzień zwłoki powoduje odpowiednio przesunięcie terminu płatności. </w:t>
      </w:r>
      <w:r w:rsidR="00610ABA" w:rsidRPr="00794DBA">
        <w:rPr>
          <w:rFonts w:ascii="Arial Narrow" w:hAnsi="Arial Narrow"/>
          <w:sz w:val="22"/>
          <w:szCs w:val="22"/>
        </w:rPr>
        <w:t xml:space="preserve">Zamawiający zastrzega sobie prawo do przesunięcia terminu </w:t>
      </w:r>
      <w:r w:rsidR="00610ABA" w:rsidRPr="00794DBA">
        <w:rPr>
          <w:rFonts w:ascii="Arial Narrow" w:hAnsi="Arial Narrow"/>
          <w:sz w:val="22"/>
          <w:szCs w:val="22"/>
        </w:rPr>
        <w:lastRenderedPageBreak/>
        <w:t xml:space="preserve">płatności do 14 dni w przypadku opóźnień w wypłatach środków finansowych od organu dotującego. </w:t>
      </w:r>
      <w:r w:rsidRPr="00794DBA">
        <w:rPr>
          <w:rFonts w:ascii="Arial Narrow" w:hAnsi="Arial Narrow"/>
          <w:sz w:val="22"/>
          <w:szCs w:val="22"/>
        </w:rPr>
        <w:t>Podstawą wystawienia faktury będzie protokół odbior</w:t>
      </w:r>
      <w:r w:rsidR="00151D64" w:rsidRPr="00794DBA">
        <w:rPr>
          <w:rFonts w:ascii="Arial Narrow" w:hAnsi="Arial Narrow"/>
          <w:sz w:val="22"/>
          <w:szCs w:val="22"/>
        </w:rPr>
        <w:t>u</w:t>
      </w:r>
      <w:r w:rsidRPr="00794DBA">
        <w:rPr>
          <w:rFonts w:ascii="Arial Narrow" w:hAnsi="Arial Narrow"/>
          <w:sz w:val="22"/>
          <w:szCs w:val="22"/>
        </w:rPr>
        <w:t xml:space="preserve"> </w:t>
      </w:r>
      <w:r w:rsidR="00573C96" w:rsidRPr="00794DBA">
        <w:rPr>
          <w:rFonts w:ascii="Arial Narrow" w:hAnsi="Arial Narrow"/>
          <w:sz w:val="22"/>
          <w:szCs w:val="22"/>
        </w:rPr>
        <w:t>i protokół ze szkolenia</w:t>
      </w:r>
      <w:r w:rsidR="00151D64" w:rsidRPr="00794DBA">
        <w:rPr>
          <w:rFonts w:ascii="Arial Narrow" w:hAnsi="Arial Narrow"/>
          <w:sz w:val="22"/>
          <w:szCs w:val="22"/>
        </w:rPr>
        <w:t>,</w:t>
      </w:r>
      <w:r w:rsidR="00573C96" w:rsidRPr="00794DBA">
        <w:rPr>
          <w:rFonts w:ascii="Arial Narrow" w:hAnsi="Arial Narrow"/>
          <w:sz w:val="22"/>
          <w:szCs w:val="22"/>
        </w:rPr>
        <w:t xml:space="preserve"> </w:t>
      </w:r>
      <w:r w:rsidR="00C16A0A" w:rsidRPr="00794DBA">
        <w:rPr>
          <w:rFonts w:ascii="Arial Narrow" w:hAnsi="Arial Narrow"/>
          <w:sz w:val="22"/>
          <w:szCs w:val="22"/>
        </w:rPr>
        <w:t>o który</w:t>
      </w:r>
      <w:r w:rsidR="00151D64" w:rsidRPr="00794DBA">
        <w:rPr>
          <w:rFonts w:ascii="Arial Narrow" w:hAnsi="Arial Narrow"/>
          <w:sz w:val="22"/>
          <w:szCs w:val="22"/>
        </w:rPr>
        <w:t xml:space="preserve">ch </w:t>
      </w:r>
      <w:r w:rsidR="00C16A0A" w:rsidRPr="00794DBA">
        <w:rPr>
          <w:rFonts w:ascii="Arial Narrow" w:hAnsi="Arial Narrow"/>
          <w:sz w:val="22"/>
          <w:szCs w:val="22"/>
        </w:rPr>
        <w:t>mowa w § 2.</w:t>
      </w:r>
    </w:p>
    <w:p w:rsidR="00C44506" w:rsidRPr="00794DBA" w:rsidRDefault="00C44506" w:rsidP="00555EEB">
      <w:pPr>
        <w:numPr>
          <w:ilvl w:val="1"/>
          <w:numId w:val="2"/>
        </w:numPr>
        <w:tabs>
          <w:tab w:val="clear" w:pos="1440"/>
          <w:tab w:val="left" w:pos="360"/>
          <w:tab w:val="num" w:pos="426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Za datę płatności przyjmuje się dzień </w:t>
      </w:r>
      <w:r w:rsidR="00D6017B" w:rsidRPr="00794DBA">
        <w:rPr>
          <w:rFonts w:ascii="Arial Narrow" w:hAnsi="Arial Narrow"/>
          <w:sz w:val="22"/>
          <w:szCs w:val="22"/>
        </w:rPr>
        <w:t>obciążenia</w:t>
      </w:r>
      <w:r w:rsidRPr="00794DBA">
        <w:rPr>
          <w:rFonts w:ascii="Arial Narrow" w:hAnsi="Arial Narrow"/>
          <w:sz w:val="22"/>
          <w:szCs w:val="22"/>
        </w:rPr>
        <w:t xml:space="preserve"> rachunku bankowego </w:t>
      </w:r>
      <w:r w:rsidR="00D6017B" w:rsidRPr="00794DBA">
        <w:rPr>
          <w:rFonts w:ascii="Arial Narrow" w:hAnsi="Arial Narrow"/>
          <w:sz w:val="22"/>
          <w:szCs w:val="22"/>
        </w:rPr>
        <w:t>Zamawiającego</w:t>
      </w:r>
      <w:r w:rsidRPr="00794DBA">
        <w:rPr>
          <w:rFonts w:ascii="Arial Narrow" w:hAnsi="Arial Narrow"/>
          <w:sz w:val="22"/>
          <w:szCs w:val="22"/>
        </w:rPr>
        <w:t>.</w:t>
      </w:r>
    </w:p>
    <w:p w:rsidR="00FD704B" w:rsidRPr="00794DBA" w:rsidRDefault="00FD704B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:rsidR="00C44506" w:rsidRPr="00794DBA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§ 8</w:t>
      </w:r>
    </w:p>
    <w:p w:rsidR="0073189A" w:rsidRPr="00794DBA" w:rsidRDefault="00C44506" w:rsidP="00555EEB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b/>
          <w:sz w:val="22"/>
          <w:szCs w:val="22"/>
        </w:rPr>
        <w:t>Wykonawca</w:t>
      </w:r>
      <w:r w:rsidRPr="00794DBA">
        <w:rPr>
          <w:rFonts w:ascii="Arial Narrow" w:hAnsi="Arial Narrow"/>
          <w:sz w:val="22"/>
          <w:szCs w:val="22"/>
        </w:rPr>
        <w:t xml:space="preserve"> zapłaci </w:t>
      </w:r>
      <w:r w:rsidRPr="00794DBA">
        <w:rPr>
          <w:rFonts w:ascii="Arial Narrow" w:hAnsi="Arial Narrow"/>
          <w:b/>
          <w:sz w:val="22"/>
          <w:szCs w:val="22"/>
        </w:rPr>
        <w:t>Zamawiającemu</w:t>
      </w:r>
      <w:r w:rsidR="00D6017B" w:rsidRPr="00794DBA">
        <w:rPr>
          <w:rFonts w:ascii="Arial Narrow" w:hAnsi="Arial Narrow"/>
          <w:sz w:val="22"/>
          <w:szCs w:val="22"/>
        </w:rPr>
        <w:t xml:space="preserve"> kar</w:t>
      </w:r>
      <w:r w:rsidR="000436F1" w:rsidRPr="00794DBA">
        <w:rPr>
          <w:rFonts w:ascii="Arial Narrow" w:hAnsi="Arial Narrow"/>
          <w:sz w:val="22"/>
          <w:szCs w:val="22"/>
        </w:rPr>
        <w:t>ę</w:t>
      </w:r>
      <w:r w:rsidRPr="00794DBA">
        <w:rPr>
          <w:rFonts w:ascii="Arial Narrow" w:hAnsi="Arial Narrow"/>
          <w:sz w:val="22"/>
          <w:szCs w:val="22"/>
        </w:rPr>
        <w:t xml:space="preserve"> umown</w:t>
      </w:r>
      <w:r w:rsidR="00D6017B" w:rsidRPr="00794DBA">
        <w:rPr>
          <w:rFonts w:ascii="Arial Narrow" w:hAnsi="Arial Narrow"/>
          <w:sz w:val="22"/>
          <w:szCs w:val="22"/>
        </w:rPr>
        <w:t xml:space="preserve">ą </w:t>
      </w:r>
      <w:r w:rsidRPr="00794DBA">
        <w:rPr>
          <w:rFonts w:ascii="Arial Narrow" w:hAnsi="Arial Narrow"/>
          <w:sz w:val="22"/>
          <w:szCs w:val="22"/>
        </w:rPr>
        <w:t xml:space="preserve">w </w:t>
      </w:r>
      <w:r w:rsidR="0004104B" w:rsidRPr="00794DBA">
        <w:rPr>
          <w:rFonts w:ascii="Arial Narrow" w:hAnsi="Arial Narrow"/>
          <w:sz w:val="22"/>
          <w:szCs w:val="22"/>
        </w:rPr>
        <w:t>następujących przypadkach</w:t>
      </w:r>
      <w:r w:rsidR="00F815CE" w:rsidRPr="00794DBA">
        <w:rPr>
          <w:rFonts w:ascii="Arial Narrow" w:hAnsi="Arial Narrow"/>
          <w:sz w:val="22"/>
          <w:szCs w:val="22"/>
        </w:rPr>
        <w:t>:</w:t>
      </w:r>
      <w:r w:rsidR="0073189A" w:rsidRPr="00794DBA">
        <w:rPr>
          <w:rFonts w:ascii="Arial Narrow" w:hAnsi="Arial Narrow"/>
          <w:sz w:val="22"/>
          <w:szCs w:val="22"/>
        </w:rPr>
        <w:t xml:space="preserve"> </w:t>
      </w:r>
    </w:p>
    <w:p w:rsidR="001769AE" w:rsidRPr="00794DBA" w:rsidRDefault="0004104B" w:rsidP="00555EEB">
      <w:pPr>
        <w:numPr>
          <w:ilvl w:val="0"/>
          <w:numId w:val="12"/>
        </w:numPr>
        <w:tabs>
          <w:tab w:val="clear" w:pos="1410"/>
          <w:tab w:val="left" w:pos="709"/>
        </w:tabs>
        <w:overflowPunct w:val="0"/>
        <w:autoSpaceDE w:val="0"/>
        <w:autoSpaceDN w:val="0"/>
        <w:adjustRightInd w:val="0"/>
        <w:spacing w:line="276" w:lineRule="auto"/>
        <w:ind w:left="709" w:hanging="284"/>
        <w:jc w:val="both"/>
        <w:rPr>
          <w:rFonts w:ascii="Arial Narrow" w:hAnsi="Arial Narrow"/>
          <w:sz w:val="22"/>
          <w:szCs w:val="22"/>
        </w:rPr>
      </w:pPr>
      <w:proofErr w:type="gramStart"/>
      <w:r w:rsidRPr="00794DBA">
        <w:rPr>
          <w:rFonts w:ascii="Arial Narrow" w:hAnsi="Arial Narrow"/>
          <w:sz w:val="22"/>
          <w:szCs w:val="22"/>
        </w:rPr>
        <w:t>za</w:t>
      </w:r>
      <w:proofErr w:type="gramEnd"/>
      <w:r w:rsidRPr="00794DBA">
        <w:rPr>
          <w:rFonts w:ascii="Arial Narrow" w:hAnsi="Arial Narrow"/>
          <w:sz w:val="22"/>
          <w:szCs w:val="22"/>
        </w:rPr>
        <w:t xml:space="preserve"> niewykonanie przedmiotu umowy w terminie określonym w § 2 ust. 1 umowy</w:t>
      </w:r>
      <w:r w:rsidR="00C44506" w:rsidRPr="00794DBA">
        <w:rPr>
          <w:rFonts w:ascii="Arial Narrow" w:hAnsi="Arial Narrow"/>
          <w:sz w:val="22"/>
          <w:szCs w:val="22"/>
        </w:rPr>
        <w:t xml:space="preserve"> </w:t>
      </w:r>
      <w:r w:rsidR="000436F1" w:rsidRPr="00794DBA">
        <w:rPr>
          <w:rFonts w:ascii="Arial Narrow" w:hAnsi="Arial Narrow"/>
          <w:sz w:val="22"/>
          <w:szCs w:val="22"/>
        </w:rPr>
        <w:t>– 0,</w:t>
      </w:r>
      <w:r w:rsidR="0015685F" w:rsidRPr="00794DBA">
        <w:rPr>
          <w:rFonts w:ascii="Arial Narrow" w:hAnsi="Arial Narrow"/>
          <w:sz w:val="22"/>
          <w:szCs w:val="22"/>
        </w:rPr>
        <w:t>5</w:t>
      </w:r>
      <w:r w:rsidRPr="00794DBA">
        <w:rPr>
          <w:rFonts w:ascii="Arial Narrow" w:hAnsi="Arial Narrow"/>
          <w:sz w:val="22"/>
          <w:szCs w:val="22"/>
        </w:rPr>
        <w:t xml:space="preserve"> </w:t>
      </w:r>
      <w:r w:rsidR="00C44506" w:rsidRPr="00794DBA">
        <w:rPr>
          <w:rFonts w:ascii="Arial Narrow" w:hAnsi="Arial Narrow"/>
          <w:sz w:val="22"/>
          <w:szCs w:val="22"/>
        </w:rPr>
        <w:t xml:space="preserve">% wartości </w:t>
      </w:r>
      <w:r w:rsidR="00D6017B" w:rsidRPr="00794DBA">
        <w:rPr>
          <w:rFonts w:ascii="Arial Narrow" w:hAnsi="Arial Narrow"/>
          <w:sz w:val="22"/>
          <w:szCs w:val="22"/>
        </w:rPr>
        <w:t xml:space="preserve">umowy brutto </w:t>
      </w:r>
      <w:r w:rsidR="00C44506" w:rsidRPr="00794DBA">
        <w:rPr>
          <w:rFonts w:ascii="Arial Narrow" w:hAnsi="Arial Narrow"/>
          <w:sz w:val="22"/>
          <w:szCs w:val="22"/>
        </w:rPr>
        <w:t xml:space="preserve">za każdy dzień </w:t>
      </w:r>
      <w:r w:rsidR="00C667D3" w:rsidRPr="00794DBA">
        <w:rPr>
          <w:rFonts w:ascii="Arial Narrow" w:hAnsi="Arial Narrow"/>
          <w:sz w:val="22"/>
          <w:szCs w:val="22"/>
        </w:rPr>
        <w:t>zwłoki</w:t>
      </w:r>
      <w:r w:rsidR="00151D64" w:rsidRPr="00794DBA">
        <w:rPr>
          <w:rFonts w:ascii="Arial Narrow" w:hAnsi="Arial Narrow"/>
          <w:sz w:val="22"/>
          <w:szCs w:val="22"/>
        </w:rPr>
        <w:t>,</w:t>
      </w:r>
    </w:p>
    <w:p w:rsidR="0073189A" w:rsidRPr="00794DBA" w:rsidRDefault="0004104B" w:rsidP="00304671">
      <w:pPr>
        <w:numPr>
          <w:ilvl w:val="0"/>
          <w:numId w:val="12"/>
        </w:numPr>
        <w:tabs>
          <w:tab w:val="clear" w:pos="1410"/>
          <w:tab w:val="left" w:pos="709"/>
        </w:tabs>
        <w:overflowPunct w:val="0"/>
        <w:autoSpaceDE w:val="0"/>
        <w:autoSpaceDN w:val="0"/>
        <w:adjustRightInd w:val="0"/>
        <w:spacing w:line="276" w:lineRule="auto"/>
        <w:ind w:left="709" w:hanging="284"/>
        <w:jc w:val="both"/>
        <w:rPr>
          <w:rFonts w:ascii="Arial Narrow" w:hAnsi="Arial Narrow"/>
          <w:sz w:val="22"/>
          <w:szCs w:val="22"/>
        </w:rPr>
      </w:pPr>
      <w:proofErr w:type="gramStart"/>
      <w:r w:rsidRPr="00794DBA">
        <w:rPr>
          <w:rFonts w:ascii="Arial Narrow" w:hAnsi="Arial Narrow"/>
          <w:sz w:val="22"/>
          <w:szCs w:val="22"/>
        </w:rPr>
        <w:t>za</w:t>
      </w:r>
      <w:proofErr w:type="gramEnd"/>
      <w:r w:rsidRPr="00794DBA">
        <w:rPr>
          <w:rFonts w:ascii="Arial Narrow" w:hAnsi="Arial Narrow"/>
          <w:sz w:val="22"/>
          <w:szCs w:val="22"/>
        </w:rPr>
        <w:t xml:space="preserve"> nieusunięcie wad stwierdzonych przy odbiorze w terminie określonym w § 2 ust.</w:t>
      </w:r>
      <w:r w:rsidR="00785629">
        <w:rPr>
          <w:rFonts w:ascii="Arial Narrow" w:hAnsi="Arial Narrow"/>
          <w:sz w:val="22"/>
          <w:szCs w:val="22"/>
        </w:rPr>
        <w:t xml:space="preserve"> 4</w:t>
      </w:r>
      <w:r w:rsidR="006532AE" w:rsidRPr="00794DBA">
        <w:rPr>
          <w:rFonts w:ascii="Arial Narrow" w:hAnsi="Arial Narrow"/>
          <w:sz w:val="22"/>
          <w:szCs w:val="22"/>
        </w:rPr>
        <w:t xml:space="preserve"> </w:t>
      </w:r>
      <w:r w:rsidR="00753D10">
        <w:rPr>
          <w:rFonts w:ascii="Arial Narrow" w:hAnsi="Arial Narrow"/>
          <w:sz w:val="22"/>
          <w:szCs w:val="22"/>
        </w:rPr>
        <w:t xml:space="preserve">i ust. 5 </w:t>
      </w:r>
      <w:r w:rsidRPr="00794DBA">
        <w:rPr>
          <w:rFonts w:ascii="Arial Narrow" w:hAnsi="Arial Narrow"/>
          <w:sz w:val="22"/>
          <w:szCs w:val="22"/>
        </w:rPr>
        <w:t xml:space="preserve">umowy </w:t>
      </w:r>
      <w:r w:rsidR="00B1051F" w:rsidRPr="00794DBA">
        <w:rPr>
          <w:rFonts w:ascii="Arial Narrow" w:hAnsi="Arial Narrow"/>
          <w:sz w:val="22"/>
          <w:szCs w:val="22"/>
        </w:rPr>
        <w:t>-</w:t>
      </w:r>
      <w:r w:rsidR="00AE4DE5" w:rsidRPr="00794DBA">
        <w:rPr>
          <w:rFonts w:ascii="Arial Narrow" w:hAnsi="Arial Narrow"/>
          <w:sz w:val="22"/>
          <w:szCs w:val="22"/>
        </w:rPr>
        <w:t xml:space="preserve"> </w:t>
      </w:r>
      <w:r w:rsidR="0073189A" w:rsidRPr="00794DBA">
        <w:rPr>
          <w:rFonts w:ascii="Arial Narrow" w:hAnsi="Arial Narrow"/>
          <w:sz w:val="22"/>
          <w:szCs w:val="22"/>
        </w:rPr>
        <w:t>0,</w:t>
      </w:r>
      <w:r w:rsidR="0015685F" w:rsidRPr="00794DBA">
        <w:rPr>
          <w:rFonts w:ascii="Arial Narrow" w:hAnsi="Arial Narrow"/>
          <w:sz w:val="22"/>
          <w:szCs w:val="22"/>
        </w:rPr>
        <w:t>5</w:t>
      </w:r>
      <w:r w:rsidR="0073189A" w:rsidRPr="00794DBA">
        <w:rPr>
          <w:rFonts w:ascii="Arial Narrow" w:hAnsi="Arial Narrow"/>
          <w:sz w:val="22"/>
          <w:szCs w:val="22"/>
        </w:rPr>
        <w:t>% wartości brutto umowy</w:t>
      </w:r>
      <w:r w:rsidR="00B1051F" w:rsidRPr="00794DBA">
        <w:rPr>
          <w:rFonts w:ascii="Arial Narrow" w:hAnsi="Arial Narrow"/>
          <w:sz w:val="22"/>
          <w:szCs w:val="22"/>
        </w:rPr>
        <w:t xml:space="preserve"> za każdy dzień </w:t>
      </w:r>
      <w:r w:rsidR="00C667D3" w:rsidRPr="00794DBA">
        <w:rPr>
          <w:rFonts w:ascii="Arial Narrow" w:hAnsi="Arial Narrow"/>
          <w:sz w:val="22"/>
          <w:szCs w:val="22"/>
        </w:rPr>
        <w:t>zwłoki</w:t>
      </w:r>
      <w:r w:rsidR="00AE4DE5" w:rsidRPr="00794DBA">
        <w:rPr>
          <w:rFonts w:ascii="Arial Narrow" w:hAnsi="Arial Narrow"/>
          <w:sz w:val="22"/>
          <w:szCs w:val="22"/>
        </w:rPr>
        <w:t>,</w:t>
      </w:r>
    </w:p>
    <w:p w:rsidR="0004104B" w:rsidRPr="00794DBA" w:rsidRDefault="0004104B" w:rsidP="00304671">
      <w:pPr>
        <w:numPr>
          <w:ilvl w:val="0"/>
          <w:numId w:val="12"/>
        </w:numPr>
        <w:tabs>
          <w:tab w:val="clear" w:pos="1410"/>
          <w:tab w:val="left" w:pos="709"/>
        </w:tabs>
        <w:overflowPunct w:val="0"/>
        <w:autoSpaceDE w:val="0"/>
        <w:autoSpaceDN w:val="0"/>
        <w:adjustRightInd w:val="0"/>
        <w:spacing w:line="276" w:lineRule="auto"/>
        <w:ind w:left="709" w:hanging="284"/>
        <w:jc w:val="both"/>
        <w:rPr>
          <w:rFonts w:ascii="Arial Narrow" w:hAnsi="Arial Narrow"/>
          <w:sz w:val="22"/>
          <w:szCs w:val="22"/>
        </w:rPr>
      </w:pPr>
      <w:proofErr w:type="gramStart"/>
      <w:r w:rsidRPr="00794DBA">
        <w:rPr>
          <w:rFonts w:ascii="Arial Narrow" w:hAnsi="Arial Narrow"/>
          <w:sz w:val="22"/>
          <w:szCs w:val="22"/>
        </w:rPr>
        <w:t>za</w:t>
      </w:r>
      <w:proofErr w:type="gramEnd"/>
      <w:r w:rsidRPr="00794DBA">
        <w:rPr>
          <w:rFonts w:ascii="Arial Narrow" w:hAnsi="Arial Narrow"/>
          <w:sz w:val="22"/>
          <w:szCs w:val="22"/>
        </w:rPr>
        <w:t xml:space="preserve"> nieusunięcie wad stwierdzonych w o</w:t>
      </w:r>
      <w:r w:rsidR="0015685F" w:rsidRPr="00794DBA">
        <w:rPr>
          <w:rFonts w:ascii="Arial Narrow" w:hAnsi="Arial Narrow"/>
          <w:sz w:val="22"/>
          <w:szCs w:val="22"/>
        </w:rPr>
        <w:t>kresie gwarancji i rękojmi – 0,5</w:t>
      </w:r>
      <w:r w:rsidRPr="00794DBA">
        <w:rPr>
          <w:rFonts w:ascii="Arial Narrow" w:hAnsi="Arial Narrow"/>
          <w:sz w:val="22"/>
          <w:szCs w:val="22"/>
        </w:rPr>
        <w:t xml:space="preserve"> % wartości brutto umowy za każdy dzień </w:t>
      </w:r>
      <w:r w:rsidR="0016331F" w:rsidRPr="00794DBA">
        <w:rPr>
          <w:rFonts w:ascii="Arial Narrow" w:hAnsi="Arial Narrow"/>
          <w:sz w:val="22"/>
          <w:szCs w:val="22"/>
        </w:rPr>
        <w:t>zwłoki</w:t>
      </w:r>
      <w:r w:rsidRPr="00794DBA">
        <w:rPr>
          <w:rFonts w:ascii="Arial Narrow" w:hAnsi="Arial Narrow"/>
          <w:sz w:val="22"/>
          <w:szCs w:val="22"/>
        </w:rPr>
        <w:t xml:space="preserve"> ponad termin wskazany przez Zamawiającego na usuni</w:t>
      </w:r>
      <w:r w:rsidR="006532AE" w:rsidRPr="00794DBA">
        <w:rPr>
          <w:rFonts w:ascii="Arial Narrow" w:hAnsi="Arial Narrow"/>
          <w:sz w:val="22"/>
          <w:szCs w:val="22"/>
        </w:rPr>
        <w:t>ę</w:t>
      </w:r>
      <w:r w:rsidRPr="00794DBA">
        <w:rPr>
          <w:rFonts w:ascii="Arial Narrow" w:hAnsi="Arial Narrow"/>
          <w:sz w:val="22"/>
          <w:szCs w:val="22"/>
        </w:rPr>
        <w:t xml:space="preserve">cie wad, </w:t>
      </w:r>
    </w:p>
    <w:p w:rsidR="0073189A" w:rsidRPr="00794DBA" w:rsidRDefault="0073189A" w:rsidP="00555EEB">
      <w:pPr>
        <w:numPr>
          <w:ilvl w:val="0"/>
          <w:numId w:val="12"/>
        </w:numPr>
        <w:tabs>
          <w:tab w:val="clear" w:pos="1410"/>
          <w:tab w:val="left" w:pos="709"/>
        </w:tabs>
        <w:overflowPunct w:val="0"/>
        <w:autoSpaceDE w:val="0"/>
        <w:autoSpaceDN w:val="0"/>
        <w:adjustRightInd w:val="0"/>
        <w:spacing w:line="276" w:lineRule="auto"/>
        <w:ind w:left="709" w:hanging="284"/>
        <w:jc w:val="both"/>
        <w:rPr>
          <w:rFonts w:ascii="Arial Narrow" w:hAnsi="Arial Narrow"/>
          <w:sz w:val="22"/>
          <w:szCs w:val="22"/>
        </w:rPr>
      </w:pPr>
      <w:proofErr w:type="gramStart"/>
      <w:r w:rsidRPr="00794DBA">
        <w:rPr>
          <w:rFonts w:ascii="Arial Narrow" w:hAnsi="Arial Narrow"/>
          <w:sz w:val="22"/>
          <w:szCs w:val="22"/>
        </w:rPr>
        <w:t>w</w:t>
      </w:r>
      <w:proofErr w:type="gramEnd"/>
      <w:r w:rsidRPr="00794DBA">
        <w:rPr>
          <w:rFonts w:ascii="Arial Narrow" w:hAnsi="Arial Narrow"/>
          <w:sz w:val="22"/>
          <w:szCs w:val="22"/>
        </w:rPr>
        <w:t xml:space="preserve"> przypadku braku terminowego wykonania przeglądu technicznego</w:t>
      </w:r>
      <w:r w:rsidR="00D87DEA" w:rsidRPr="00794DBA">
        <w:rPr>
          <w:rFonts w:ascii="Arial Narrow" w:hAnsi="Arial Narrow"/>
          <w:sz w:val="22"/>
          <w:szCs w:val="22"/>
        </w:rPr>
        <w:t xml:space="preserve"> w</w:t>
      </w:r>
      <w:r w:rsidR="0015685F" w:rsidRPr="00794DBA">
        <w:rPr>
          <w:rFonts w:ascii="Arial Narrow" w:hAnsi="Arial Narrow"/>
          <w:sz w:val="22"/>
          <w:szCs w:val="22"/>
        </w:rPr>
        <w:t xml:space="preserve"> okresie gwarancji w wysokości </w:t>
      </w:r>
      <w:r w:rsidR="00C667D3" w:rsidRPr="00794DBA">
        <w:rPr>
          <w:rFonts w:ascii="Arial Narrow" w:hAnsi="Arial Narrow"/>
          <w:sz w:val="22"/>
          <w:szCs w:val="22"/>
        </w:rPr>
        <w:t>0,5</w:t>
      </w:r>
      <w:r w:rsidRPr="00794DBA">
        <w:rPr>
          <w:rFonts w:ascii="Arial Narrow" w:hAnsi="Arial Narrow"/>
          <w:sz w:val="22"/>
          <w:szCs w:val="22"/>
        </w:rPr>
        <w:t>%</w:t>
      </w:r>
      <w:r w:rsidR="006532AE" w:rsidRPr="00794DBA">
        <w:rPr>
          <w:rFonts w:ascii="Arial Narrow" w:hAnsi="Arial Narrow"/>
          <w:sz w:val="22"/>
          <w:szCs w:val="22"/>
        </w:rPr>
        <w:t xml:space="preserve"> </w:t>
      </w:r>
      <w:r w:rsidRPr="00794DBA">
        <w:rPr>
          <w:rFonts w:ascii="Arial Narrow" w:hAnsi="Arial Narrow"/>
          <w:sz w:val="22"/>
          <w:szCs w:val="22"/>
        </w:rPr>
        <w:t>wartości brutto umowy</w:t>
      </w:r>
      <w:r w:rsidR="00B1051F" w:rsidRPr="00794DBA">
        <w:rPr>
          <w:rFonts w:ascii="Arial Narrow" w:hAnsi="Arial Narrow"/>
          <w:sz w:val="22"/>
          <w:szCs w:val="22"/>
        </w:rPr>
        <w:t xml:space="preserve"> za każdy dzień </w:t>
      </w:r>
      <w:r w:rsidR="00C667D3" w:rsidRPr="00794DBA">
        <w:rPr>
          <w:rFonts w:ascii="Arial Narrow" w:hAnsi="Arial Narrow"/>
          <w:sz w:val="22"/>
          <w:szCs w:val="22"/>
        </w:rPr>
        <w:t>zwłoki</w:t>
      </w:r>
      <w:r w:rsidR="00A04A7E" w:rsidRPr="00794DBA">
        <w:rPr>
          <w:rFonts w:ascii="Arial Narrow" w:hAnsi="Arial Narrow"/>
          <w:sz w:val="22"/>
          <w:szCs w:val="22"/>
        </w:rPr>
        <w:t>.</w:t>
      </w:r>
    </w:p>
    <w:p w:rsidR="00C44506" w:rsidRPr="00794DBA" w:rsidRDefault="00C44506" w:rsidP="00555EEB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Odsetki ustawowe będą regulowane zgodnie z </w:t>
      </w:r>
      <w:r w:rsidR="00D6017B" w:rsidRPr="00794DBA">
        <w:rPr>
          <w:rFonts w:ascii="Arial Narrow" w:hAnsi="Arial Narrow"/>
          <w:sz w:val="22"/>
          <w:szCs w:val="22"/>
        </w:rPr>
        <w:t>ustawą o</w:t>
      </w:r>
      <w:r w:rsidR="00F54073" w:rsidRPr="00794DBA">
        <w:rPr>
          <w:rFonts w:ascii="Arial Narrow" w:hAnsi="Arial Narrow"/>
          <w:sz w:val="22"/>
          <w:szCs w:val="22"/>
        </w:rPr>
        <w:t xml:space="preserve"> przeciwdziałaniu n</w:t>
      </w:r>
      <w:r w:rsidR="00A04A7E" w:rsidRPr="00794DBA">
        <w:rPr>
          <w:rFonts w:ascii="Arial Narrow" w:hAnsi="Arial Narrow"/>
          <w:sz w:val="22"/>
          <w:szCs w:val="22"/>
        </w:rPr>
        <w:t>admiernemu opóźnianiu</w:t>
      </w:r>
      <w:r w:rsidR="00E11295" w:rsidRPr="00794DBA">
        <w:rPr>
          <w:rFonts w:ascii="Arial Narrow" w:hAnsi="Arial Narrow"/>
          <w:sz w:val="22"/>
          <w:szCs w:val="22"/>
        </w:rPr>
        <w:t xml:space="preserve"> w</w:t>
      </w:r>
      <w:r w:rsidR="00A04A7E" w:rsidRPr="00794DBA">
        <w:rPr>
          <w:rFonts w:ascii="Arial Narrow" w:hAnsi="Arial Narrow"/>
          <w:sz w:val="22"/>
          <w:szCs w:val="22"/>
        </w:rPr>
        <w:t xml:space="preserve"> transakcjach</w:t>
      </w:r>
      <w:r w:rsidR="00D6017B" w:rsidRPr="00794DBA">
        <w:rPr>
          <w:rFonts w:ascii="Arial Narrow" w:hAnsi="Arial Narrow"/>
          <w:sz w:val="22"/>
          <w:szCs w:val="22"/>
        </w:rPr>
        <w:t xml:space="preserve"> handlowych</w:t>
      </w:r>
      <w:r w:rsidRPr="00794DBA">
        <w:rPr>
          <w:rFonts w:ascii="Arial Narrow" w:hAnsi="Arial Narrow"/>
          <w:sz w:val="22"/>
          <w:szCs w:val="22"/>
        </w:rPr>
        <w:t>.</w:t>
      </w:r>
    </w:p>
    <w:p w:rsidR="00C44506" w:rsidRPr="00794DBA" w:rsidRDefault="00C44506" w:rsidP="00555EEB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W przypadku </w:t>
      </w:r>
      <w:r w:rsidR="008F399B" w:rsidRPr="00794DBA">
        <w:rPr>
          <w:rFonts w:ascii="Arial Narrow" w:hAnsi="Arial Narrow"/>
          <w:sz w:val="22"/>
          <w:szCs w:val="22"/>
        </w:rPr>
        <w:t>odstąpienia od umowy z przyczyn leżących po stronie Wykonawcy, Wykonawca zapłaci Zamawiającemu karę umowną w wysokości 10</w:t>
      </w:r>
      <w:r w:rsidRPr="00794DBA">
        <w:rPr>
          <w:rFonts w:ascii="Arial Narrow" w:hAnsi="Arial Narrow"/>
          <w:sz w:val="22"/>
          <w:szCs w:val="22"/>
        </w:rPr>
        <w:t>% wartości umowy</w:t>
      </w:r>
      <w:r w:rsidR="008F399B" w:rsidRPr="00794DBA">
        <w:rPr>
          <w:rFonts w:ascii="Arial Narrow" w:hAnsi="Arial Narrow"/>
          <w:sz w:val="22"/>
          <w:szCs w:val="22"/>
        </w:rPr>
        <w:t xml:space="preserve"> brutto, o której mowa w §</w:t>
      </w:r>
      <w:r w:rsidR="00B1051F" w:rsidRPr="00794DBA">
        <w:rPr>
          <w:rFonts w:ascii="Arial Narrow" w:hAnsi="Arial Narrow"/>
          <w:sz w:val="22"/>
          <w:szCs w:val="22"/>
        </w:rPr>
        <w:t>1</w:t>
      </w:r>
      <w:r w:rsidR="00AD01DE" w:rsidRPr="00794DBA">
        <w:rPr>
          <w:rFonts w:ascii="Arial Narrow" w:hAnsi="Arial Narrow"/>
          <w:sz w:val="22"/>
          <w:szCs w:val="22"/>
        </w:rPr>
        <w:t xml:space="preserve"> ust. </w:t>
      </w:r>
      <w:r w:rsidR="00304671">
        <w:rPr>
          <w:rFonts w:ascii="Arial Narrow" w:hAnsi="Arial Narrow"/>
          <w:sz w:val="22"/>
          <w:szCs w:val="22"/>
        </w:rPr>
        <w:t>4</w:t>
      </w:r>
      <w:r w:rsidRPr="00794DBA">
        <w:rPr>
          <w:rFonts w:ascii="Arial Narrow" w:hAnsi="Arial Narrow"/>
          <w:sz w:val="22"/>
          <w:szCs w:val="22"/>
        </w:rPr>
        <w:t xml:space="preserve">. </w:t>
      </w:r>
    </w:p>
    <w:p w:rsidR="00C44506" w:rsidRPr="00794DBA" w:rsidRDefault="00C44506" w:rsidP="00555EEB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Przy zapłacie należności za dostarczony towar </w:t>
      </w:r>
      <w:r w:rsidRPr="00794DBA">
        <w:rPr>
          <w:rFonts w:ascii="Arial Narrow" w:hAnsi="Arial Narrow"/>
          <w:b/>
          <w:sz w:val="22"/>
          <w:szCs w:val="22"/>
        </w:rPr>
        <w:t>Zamawiający</w:t>
      </w:r>
      <w:r w:rsidRPr="00794DBA">
        <w:rPr>
          <w:rFonts w:ascii="Arial Narrow" w:hAnsi="Arial Narrow"/>
          <w:sz w:val="22"/>
          <w:szCs w:val="22"/>
        </w:rPr>
        <w:t xml:space="preserve"> potrąci ewentualne kary umowne.</w:t>
      </w:r>
    </w:p>
    <w:p w:rsidR="00C44506" w:rsidRPr="00794DBA" w:rsidRDefault="00C44506" w:rsidP="00555EEB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b/>
          <w:sz w:val="22"/>
          <w:szCs w:val="22"/>
        </w:rPr>
        <w:t xml:space="preserve">Zamawiający </w:t>
      </w:r>
      <w:r w:rsidRPr="00794DBA">
        <w:rPr>
          <w:rFonts w:ascii="Arial Narrow" w:hAnsi="Arial Narrow"/>
          <w:sz w:val="22"/>
          <w:szCs w:val="22"/>
        </w:rPr>
        <w:t xml:space="preserve">zastrzega sobie prawo dochodzenia od </w:t>
      </w:r>
      <w:r w:rsidRPr="00794DBA">
        <w:rPr>
          <w:rFonts w:ascii="Arial Narrow" w:hAnsi="Arial Narrow"/>
          <w:b/>
          <w:sz w:val="22"/>
          <w:szCs w:val="22"/>
        </w:rPr>
        <w:t>Wykonawcy</w:t>
      </w:r>
      <w:r w:rsidRPr="00794DBA">
        <w:rPr>
          <w:rFonts w:ascii="Arial Narrow" w:hAnsi="Arial Narrow"/>
          <w:sz w:val="22"/>
          <w:szCs w:val="22"/>
        </w:rPr>
        <w:t xml:space="preserve"> odszkodowania na zasadach ogólnych </w:t>
      </w:r>
      <w:r w:rsidR="00CF57F2" w:rsidRPr="00794DBA">
        <w:rPr>
          <w:rFonts w:ascii="Arial Narrow" w:hAnsi="Arial Narrow"/>
          <w:sz w:val="22"/>
          <w:szCs w:val="22"/>
        </w:rPr>
        <w:br/>
      </w:r>
      <w:r w:rsidRPr="00794DBA">
        <w:rPr>
          <w:rFonts w:ascii="Arial Narrow" w:hAnsi="Arial Narrow"/>
          <w:sz w:val="22"/>
          <w:szCs w:val="22"/>
        </w:rPr>
        <w:t xml:space="preserve">w przypadku, gdy określone w umowie kary umowne nie pokryją rzeczywiście wyrządzonej szkody wskutek niewykonania lub nienależytego wykonania przez </w:t>
      </w:r>
      <w:r w:rsidRPr="00794DBA">
        <w:rPr>
          <w:rFonts w:ascii="Arial Narrow" w:hAnsi="Arial Narrow"/>
          <w:b/>
          <w:sz w:val="22"/>
          <w:szCs w:val="22"/>
        </w:rPr>
        <w:t xml:space="preserve">Wykonawcę </w:t>
      </w:r>
      <w:r w:rsidRPr="00794DBA">
        <w:rPr>
          <w:rFonts w:ascii="Arial Narrow" w:hAnsi="Arial Narrow"/>
          <w:sz w:val="22"/>
          <w:szCs w:val="22"/>
        </w:rPr>
        <w:t>umowy.</w:t>
      </w:r>
      <w:r w:rsidR="00671C1C" w:rsidRPr="00794DBA">
        <w:rPr>
          <w:rFonts w:ascii="Arial Narrow" w:hAnsi="Arial Narrow"/>
          <w:sz w:val="22"/>
          <w:szCs w:val="22"/>
        </w:rPr>
        <w:t xml:space="preserve"> </w:t>
      </w:r>
    </w:p>
    <w:p w:rsidR="0073189A" w:rsidRPr="00794DBA" w:rsidRDefault="003515F1" w:rsidP="00555EEB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W</w:t>
      </w:r>
      <w:r w:rsidR="0073189A" w:rsidRPr="00794DBA">
        <w:rPr>
          <w:rFonts w:ascii="Arial Narrow" w:hAnsi="Arial Narrow"/>
          <w:sz w:val="22"/>
          <w:szCs w:val="22"/>
        </w:rPr>
        <w:t xml:space="preserve"> przypadku </w:t>
      </w:r>
      <w:r w:rsidRPr="00794DBA">
        <w:rPr>
          <w:rFonts w:ascii="Arial Narrow" w:hAnsi="Arial Narrow"/>
          <w:sz w:val="22"/>
          <w:szCs w:val="22"/>
        </w:rPr>
        <w:t>niewykonania</w:t>
      </w:r>
      <w:r w:rsidR="0073189A" w:rsidRPr="00794DBA">
        <w:rPr>
          <w:rFonts w:ascii="Arial Narrow" w:hAnsi="Arial Narrow"/>
          <w:sz w:val="22"/>
          <w:szCs w:val="22"/>
        </w:rPr>
        <w:t xml:space="preserve"> </w:t>
      </w:r>
      <w:r w:rsidRPr="00794DBA">
        <w:rPr>
          <w:rFonts w:ascii="Arial Narrow" w:hAnsi="Arial Narrow"/>
          <w:sz w:val="22"/>
          <w:szCs w:val="22"/>
        </w:rPr>
        <w:t xml:space="preserve">przeglądu technicznego </w:t>
      </w:r>
      <w:r w:rsidR="0073189A" w:rsidRPr="00794DBA">
        <w:rPr>
          <w:rFonts w:ascii="Arial Narrow" w:hAnsi="Arial Narrow"/>
          <w:sz w:val="22"/>
          <w:szCs w:val="22"/>
        </w:rPr>
        <w:t>po upływie 1</w:t>
      </w:r>
      <w:r w:rsidRPr="00794DBA">
        <w:rPr>
          <w:rFonts w:ascii="Arial Narrow" w:hAnsi="Arial Narrow"/>
          <w:sz w:val="22"/>
          <w:szCs w:val="22"/>
        </w:rPr>
        <w:t>0</w:t>
      </w:r>
      <w:r w:rsidR="0073189A" w:rsidRPr="00794DBA">
        <w:rPr>
          <w:rFonts w:ascii="Arial Narrow" w:hAnsi="Arial Narrow"/>
          <w:sz w:val="22"/>
          <w:szCs w:val="22"/>
        </w:rPr>
        <w:t xml:space="preserve"> dni </w:t>
      </w:r>
      <w:r w:rsidR="00B1051F" w:rsidRPr="00794DBA">
        <w:rPr>
          <w:rFonts w:ascii="Arial Narrow" w:hAnsi="Arial Narrow"/>
          <w:sz w:val="22"/>
          <w:szCs w:val="22"/>
        </w:rPr>
        <w:t xml:space="preserve">kalendarzowych </w:t>
      </w:r>
      <w:r w:rsidR="0073189A" w:rsidRPr="00794DBA">
        <w:rPr>
          <w:rFonts w:ascii="Arial Narrow" w:hAnsi="Arial Narrow"/>
          <w:sz w:val="22"/>
          <w:szCs w:val="22"/>
        </w:rPr>
        <w:t xml:space="preserve">od wymaganej daty </w:t>
      </w:r>
      <w:r w:rsidRPr="00794DBA">
        <w:rPr>
          <w:rFonts w:ascii="Arial Narrow" w:hAnsi="Arial Narrow"/>
          <w:sz w:val="22"/>
          <w:szCs w:val="22"/>
        </w:rPr>
        <w:t>jego wykonania Zamawiający</w:t>
      </w:r>
      <w:r w:rsidR="0073189A" w:rsidRPr="00794DBA">
        <w:rPr>
          <w:rFonts w:ascii="Arial Narrow" w:hAnsi="Arial Narrow"/>
          <w:sz w:val="22"/>
          <w:szCs w:val="22"/>
        </w:rPr>
        <w:t xml:space="preserve"> zastrzega sobie </w:t>
      </w:r>
      <w:r w:rsidRPr="00794DBA">
        <w:rPr>
          <w:rFonts w:ascii="Arial Narrow" w:hAnsi="Arial Narrow"/>
          <w:sz w:val="22"/>
          <w:szCs w:val="22"/>
        </w:rPr>
        <w:t>możliwość</w:t>
      </w:r>
      <w:r w:rsidR="0073189A" w:rsidRPr="00794DBA">
        <w:rPr>
          <w:rFonts w:ascii="Arial Narrow" w:hAnsi="Arial Narrow"/>
          <w:sz w:val="22"/>
          <w:szCs w:val="22"/>
        </w:rPr>
        <w:t xml:space="preserve"> zlecenia </w:t>
      </w:r>
      <w:r w:rsidRPr="00794DBA">
        <w:rPr>
          <w:rFonts w:ascii="Arial Narrow" w:hAnsi="Arial Narrow"/>
          <w:sz w:val="22"/>
          <w:szCs w:val="22"/>
        </w:rPr>
        <w:t>przeglądu</w:t>
      </w:r>
      <w:r w:rsidR="0073189A" w:rsidRPr="00794DBA">
        <w:rPr>
          <w:rFonts w:ascii="Arial Narrow" w:hAnsi="Arial Narrow"/>
          <w:sz w:val="22"/>
          <w:szCs w:val="22"/>
        </w:rPr>
        <w:t xml:space="preserve"> </w:t>
      </w:r>
      <w:r w:rsidRPr="00794DBA">
        <w:rPr>
          <w:rFonts w:ascii="Arial Narrow" w:hAnsi="Arial Narrow"/>
          <w:sz w:val="22"/>
          <w:szCs w:val="22"/>
        </w:rPr>
        <w:t>i</w:t>
      </w:r>
      <w:r w:rsidR="0073189A" w:rsidRPr="00794DBA">
        <w:rPr>
          <w:rFonts w:ascii="Arial Narrow" w:hAnsi="Arial Narrow"/>
          <w:sz w:val="22"/>
          <w:szCs w:val="22"/>
        </w:rPr>
        <w:t>nnem</w:t>
      </w:r>
      <w:r w:rsidRPr="00794DBA">
        <w:rPr>
          <w:rFonts w:ascii="Arial Narrow" w:hAnsi="Arial Narrow"/>
          <w:sz w:val="22"/>
          <w:szCs w:val="22"/>
        </w:rPr>
        <w:t>u</w:t>
      </w:r>
      <w:r w:rsidR="0073189A" w:rsidRPr="00794DBA">
        <w:rPr>
          <w:rFonts w:ascii="Arial Narrow" w:hAnsi="Arial Narrow"/>
          <w:sz w:val="22"/>
          <w:szCs w:val="22"/>
        </w:rPr>
        <w:t xml:space="preserve"> </w:t>
      </w:r>
      <w:r w:rsidR="00B1051F" w:rsidRPr="00794DBA">
        <w:rPr>
          <w:rFonts w:ascii="Arial Narrow" w:hAnsi="Arial Narrow"/>
          <w:sz w:val="22"/>
          <w:szCs w:val="22"/>
        </w:rPr>
        <w:t>podmiotowi</w:t>
      </w:r>
      <w:r w:rsidRPr="00794DBA">
        <w:rPr>
          <w:rFonts w:ascii="Arial Narrow" w:hAnsi="Arial Narrow"/>
          <w:sz w:val="22"/>
          <w:szCs w:val="22"/>
        </w:rPr>
        <w:t xml:space="preserve"> i obciążenie kosztami Wykonawc</w:t>
      </w:r>
      <w:r w:rsidR="00B1051F" w:rsidRPr="00794DBA">
        <w:rPr>
          <w:rFonts w:ascii="Arial Narrow" w:hAnsi="Arial Narrow"/>
          <w:sz w:val="22"/>
          <w:szCs w:val="22"/>
        </w:rPr>
        <w:t>y</w:t>
      </w:r>
      <w:r w:rsidRPr="00794DBA">
        <w:rPr>
          <w:rFonts w:ascii="Arial Narrow" w:hAnsi="Arial Narrow"/>
          <w:sz w:val="22"/>
          <w:szCs w:val="22"/>
        </w:rPr>
        <w:t>.</w:t>
      </w:r>
    </w:p>
    <w:p w:rsidR="0015685F" w:rsidRPr="00794DBA" w:rsidRDefault="00A45BE0" w:rsidP="00555EEB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Łączn</w:t>
      </w:r>
      <w:r w:rsidR="0016331F" w:rsidRPr="00794DBA">
        <w:rPr>
          <w:rFonts w:ascii="Arial Narrow" w:hAnsi="Arial Narrow"/>
          <w:sz w:val="22"/>
          <w:szCs w:val="22"/>
        </w:rPr>
        <w:t xml:space="preserve">a maksymalna wysokość kar umownych przewidzianych w niniejszym paragrafie nie </w:t>
      </w:r>
      <w:r w:rsidR="0015685F" w:rsidRPr="00794DBA">
        <w:rPr>
          <w:rFonts w:ascii="Arial Narrow" w:hAnsi="Arial Narrow"/>
          <w:sz w:val="22"/>
          <w:szCs w:val="22"/>
        </w:rPr>
        <w:t>może przekroczyć 30% wartości umowy brutto</w:t>
      </w:r>
      <w:r w:rsidR="0016331F" w:rsidRPr="00794DBA">
        <w:rPr>
          <w:rFonts w:ascii="Arial Narrow" w:hAnsi="Arial Narrow"/>
          <w:sz w:val="22"/>
          <w:szCs w:val="22"/>
        </w:rPr>
        <w:t>,</w:t>
      </w:r>
      <w:r w:rsidRPr="00794DBA">
        <w:rPr>
          <w:rFonts w:ascii="Arial Narrow" w:hAnsi="Arial Narrow"/>
          <w:sz w:val="22"/>
          <w:szCs w:val="22"/>
        </w:rPr>
        <w:t xml:space="preserve"> o której mowa w § 1 ust </w:t>
      </w:r>
      <w:r w:rsidR="00304671">
        <w:rPr>
          <w:rFonts w:ascii="Arial Narrow" w:hAnsi="Arial Narrow"/>
          <w:sz w:val="22"/>
          <w:szCs w:val="22"/>
        </w:rPr>
        <w:t>4</w:t>
      </w:r>
      <w:r w:rsidRPr="00794DBA">
        <w:rPr>
          <w:rFonts w:ascii="Arial Narrow" w:hAnsi="Arial Narrow"/>
          <w:sz w:val="22"/>
          <w:szCs w:val="22"/>
        </w:rPr>
        <w:t xml:space="preserve">. </w:t>
      </w:r>
    </w:p>
    <w:p w:rsidR="00AE2479" w:rsidRPr="00794DBA" w:rsidRDefault="00AE2479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:rsidR="00C44506" w:rsidRPr="00794DBA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§ 9</w:t>
      </w:r>
    </w:p>
    <w:p w:rsidR="00883E71" w:rsidRPr="00794DBA" w:rsidRDefault="00883E71" w:rsidP="00883E71">
      <w:pPr>
        <w:pStyle w:val="Akapitzlist"/>
        <w:numPr>
          <w:ilvl w:val="0"/>
          <w:numId w:val="15"/>
        </w:numPr>
        <w:tabs>
          <w:tab w:val="left" w:pos="540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  <w:r w:rsidRPr="00794DBA">
        <w:rPr>
          <w:rFonts w:ascii="Arial Narrow" w:hAnsi="Arial Narrow" w:cs="Arial Narrow"/>
          <w:sz w:val="22"/>
          <w:szCs w:val="22"/>
        </w:rPr>
        <w:t xml:space="preserve">Niniejsza umowa ulega rozwiązaniu z chwilą wykonania przedmiotu zamówienia, o którym mowa w §2 ust. 1, </w:t>
      </w:r>
      <w:r w:rsidRPr="00794DBA">
        <w:rPr>
          <w:rFonts w:ascii="Arial Narrow" w:hAnsi="Arial Narrow" w:cs="Arial Narrow"/>
          <w:sz w:val="22"/>
          <w:szCs w:val="22"/>
        </w:rPr>
        <w:br/>
        <w:t>z uwzględnieniem zapisów § 3 ust. 4</w:t>
      </w:r>
      <w:r w:rsidR="0004104B" w:rsidRPr="00794DBA">
        <w:rPr>
          <w:rFonts w:ascii="Arial Narrow" w:hAnsi="Arial Narrow" w:cs="Arial Narrow"/>
          <w:sz w:val="22"/>
          <w:szCs w:val="22"/>
        </w:rPr>
        <w:t xml:space="preserve"> i </w:t>
      </w:r>
      <w:r w:rsidR="0004104B" w:rsidRPr="00794DBA">
        <w:rPr>
          <w:rFonts w:ascii="Arial Narrow" w:hAnsi="Arial Narrow"/>
          <w:sz w:val="22"/>
          <w:szCs w:val="22"/>
        </w:rPr>
        <w:t>§ 8 ust. 1.</w:t>
      </w:r>
    </w:p>
    <w:p w:rsidR="00883E71" w:rsidRPr="00794DBA" w:rsidRDefault="00883E71" w:rsidP="00883E71">
      <w:pPr>
        <w:numPr>
          <w:ilvl w:val="0"/>
          <w:numId w:val="15"/>
        </w:numPr>
        <w:tabs>
          <w:tab w:val="left" w:pos="360"/>
        </w:tabs>
        <w:suppressAutoHyphens/>
        <w:overflowPunct w:val="0"/>
        <w:autoSpaceDE w:val="0"/>
        <w:spacing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  <w:r w:rsidRPr="00794DBA">
        <w:rPr>
          <w:rFonts w:ascii="Arial Narrow" w:hAnsi="Arial Narrow" w:cs="Arial Narrow"/>
          <w:b/>
          <w:sz w:val="22"/>
          <w:szCs w:val="22"/>
        </w:rPr>
        <w:t xml:space="preserve">Zamawiający </w:t>
      </w:r>
      <w:r w:rsidRPr="00794DBA">
        <w:rPr>
          <w:rFonts w:ascii="Arial Narrow" w:hAnsi="Arial Narrow" w:cs="Arial Narrow"/>
          <w:sz w:val="22"/>
          <w:szCs w:val="22"/>
        </w:rPr>
        <w:t>ma prawo odstąpić od umowy w przypadku</w:t>
      </w:r>
      <w:r w:rsidR="00304671">
        <w:rPr>
          <w:rFonts w:ascii="Arial Narrow" w:hAnsi="Arial Narrow" w:cs="Arial Narrow"/>
          <w:sz w:val="22"/>
          <w:szCs w:val="22"/>
        </w:rPr>
        <w:t>,</w:t>
      </w:r>
      <w:r w:rsidRPr="00794DBA">
        <w:rPr>
          <w:rFonts w:ascii="Arial Narrow" w:hAnsi="Arial Narrow" w:cs="Arial Narrow"/>
          <w:sz w:val="22"/>
          <w:szCs w:val="22"/>
        </w:rPr>
        <w:t xml:space="preserve"> gdy: </w:t>
      </w:r>
    </w:p>
    <w:p w:rsidR="00883E71" w:rsidRPr="00794DBA" w:rsidRDefault="00883E71" w:rsidP="00883E71">
      <w:pPr>
        <w:numPr>
          <w:ilvl w:val="0"/>
          <w:numId w:val="13"/>
        </w:numPr>
        <w:tabs>
          <w:tab w:val="left" w:pos="360"/>
        </w:tabs>
        <w:suppressAutoHyphens/>
        <w:overflowPunct w:val="0"/>
        <w:autoSpaceDE w:val="0"/>
        <w:spacing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  <w:r w:rsidRPr="00794DBA">
        <w:rPr>
          <w:rFonts w:ascii="Arial Narrow" w:hAnsi="Arial Narrow" w:cs="Arial Narrow"/>
          <w:b/>
          <w:sz w:val="22"/>
          <w:szCs w:val="22"/>
        </w:rPr>
        <w:t>Wykonawca</w:t>
      </w:r>
      <w:r w:rsidRPr="00794DBA">
        <w:rPr>
          <w:rFonts w:ascii="Arial Narrow" w:hAnsi="Arial Narrow" w:cs="Arial Narrow"/>
          <w:sz w:val="22"/>
          <w:szCs w:val="22"/>
        </w:rPr>
        <w:t xml:space="preserve"> swoje prawa i obowiązki przeniósł na osobę trzecią, nie uzyskawszy na to pisemnej zgody Zamawiającego, </w:t>
      </w:r>
    </w:p>
    <w:p w:rsidR="00883E71" w:rsidRPr="00794DBA" w:rsidRDefault="00883E71" w:rsidP="00883E71">
      <w:pPr>
        <w:numPr>
          <w:ilvl w:val="0"/>
          <w:numId w:val="13"/>
        </w:numPr>
        <w:tabs>
          <w:tab w:val="left" w:pos="360"/>
        </w:tabs>
        <w:suppressAutoHyphens/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794DBA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794DBA">
        <w:rPr>
          <w:rFonts w:ascii="Arial Narrow" w:hAnsi="Arial Narrow" w:cs="Arial Narrow"/>
          <w:sz w:val="22"/>
          <w:szCs w:val="22"/>
        </w:rPr>
        <w:t>narusza inne istotne postanowienia umowy:</w:t>
      </w:r>
    </w:p>
    <w:p w:rsidR="00883E71" w:rsidRPr="00794DBA" w:rsidRDefault="00883E71" w:rsidP="00883E71">
      <w:pPr>
        <w:numPr>
          <w:ilvl w:val="0"/>
          <w:numId w:val="14"/>
        </w:numPr>
        <w:tabs>
          <w:tab w:val="left" w:pos="360"/>
        </w:tabs>
        <w:suppressAutoHyphens/>
        <w:overflowPunct w:val="0"/>
        <w:autoSpaceDE w:val="0"/>
        <w:spacing w:line="276" w:lineRule="auto"/>
        <w:ind w:left="1134" w:hanging="425"/>
        <w:jc w:val="both"/>
        <w:rPr>
          <w:rFonts w:ascii="Arial Narrow" w:hAnsi="Arial Narrow" w:cs="Arial Narrow"/>
          <w:b/>
          <w:sz w:val="22"/>
          <w:szCs w:val="22"/>
        </w:rPr>
      </w:pPr>
      <w:r w:rsidRPr="00794DBA">
        <w:rPr>
          <w:rFonts w:ascii="Arial Narrow" w:hAnsi="Arial Narrow" w:cs="Arial Narrow"/>
          <w:sz w:val="22"/>
          <w:szCs w:val="22"/>
        </w:rPr>
        <w:t xml:space="preserve">świadczona przez </w:t>
      </w:r>
      <w:r w:rsidRPr="00794DBA">
        <w:rPr>
          <w:rFonts w:ascii="Arial Narrow" w:hAnsi="Arial Narrow" w:cs="Arial Narrow"/>
          <w:b/>
          <w:sz w:val="22"/>
          <w:szCs w:val="22"/>
        </w:rPr>
        <w:t>Wykonawcę</w:t>
      </w:r>
      <w:r w:rsidRPr="00794DBA">
        <w:rPr>
          <w:rFonts w:ascii="Arial Narrow" w:hAnsi="Arial Narrow" w:cs="Arial Narrow"/>
          <w:sz w:val="22"/>
          <w:szCs w:val="22"/>
        </w:rPr>
        <w:t xml:space="preserve"> dostawa jest </w:t>
      </w:r>
      <w:proofErr w:type="gramStart"/>
      <w:r w:rsidR="00B22A41">
        <w:rPr>
          <w:rFonts w:ascii="Arial Narrow" w:hAnsi="Arial Narrow" w:cs="Arial Narrow"/>
          <w:sz w:val="22"/>
          <w:szCs w:val="22"/>
        </w:rPr>
        <w:t>nieodpowiedniej</w:t>
      </w:r>
      <w:r w:rsidR="00B22A41" w:rsidRPr="00794DBA">
        <w:rPr>
          <w:rFonts w:ascii="Arial Narrow" w:hAnsi="Arial Narrow" w:cs="Arial Narrow"/>
          <w:sz w:val="22"/>
          <w:szCs w:val="22"/>
        </w:rPr>
        <w:t xml:space="preserve"> jakości</w:t>
      </w:r>
      <w:proofErr w:type="gramEnd"/>
      <w:r w:rsidRPr="00794DBA">
        <w:rPr>
          <w:rFonts w:ascii="Arial Narrow" w:hAnsi="Arial Narrow" w:cs="Arial Narrow"/>
          <w:sz w:val="22"/>
          <w:szCs w:val="22"/>
        </w:rPr>
        <w:t>,</w:t>
      </w:r>
    </w:p>
    <w:p w:rsidR="00883E71" w:rsidRPr="00794DBA" w:rsidRDefault="00883E71" w:rsidP="00883E71">
      <w:pPr>
        <w:pStyle w:val="Akapitzlist"/>
        <w:numPr>
          <w:ilvl w:val="0"/>
          <w:numId w:val="14"/>
        </w:numPr>
        <w:tabs>
          <w:tab w:val="left" w:pos="624"/>
        </w:tabs>
        <w:overflowPunct w:val="0"/>
        <w:autoSpaceDE w:val="0"/>
        <w:spacing w:line="276" w:lineRule="auto"/>
        <w:ind w:left="1134" w:hanging="425"/>
        <w:jc w:val="both"/>
        <w:rPr>
          <w:rFonts w:ascii="Arial Narrow" w:hAnsi="Arial Narrow" w:cs="Arial Narrow"/>
          <w:b/>
          <w:sz w:val="22"/>
          <w:szCs w:val="22"/>
        </w:rPr>
      </w:pPr>
      <w:r w:rsidRPr="00794DBA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794DBA">
        <w:rPr>
          <w:rFonts w:ascii="Arial Narrow" w:hAnsi="Arial Narrow" w:cs="Arial Narrow"/>
          <w:sz w:val="22"/>
          <w:szCs w:val="22"/>
        </w:rPr>
        <w:t>uchyla się od realizacji zamówienia w sposób przewidziany niniejszą umow</w:t>
      </w:r>
      <w:r w:rsidR="0004104B" w:rsidRPr="00794DBA">
        <w:rPr>
          <w:rFonts w:ascii="Arial Narrow" w:hAnsi="Arial Narrow" w:cs="Arial Narrow"/>
          <w:sz w:val="22"/>
          <w:szCs w:val="22"/>
        </w:rPr>
        <w:t>ą</w:t>
      </w:r>
      <w:r w:rsidRPr="00794DBA">
        <w:rPr>
          <w:rFonts w:ascii="Arial Narrow" w:hAnsi="Arial Narrow" w:cs="Arial Narrow"/>
          <w:sz w:val="22"/>
          <w:szCs w:val="22"/>
        </w:rPr>
        <w:t>,</w:t>
      </w:r>
    </w:p>
    <w:p w:rsidR="00883E71" w:rsidRPr="00794DBA" w:rsidRDefault="00883E71" w:rsidP="00883E71">
      <w:pPr>
        <w:numPr>
          <w:ilvl w:val="0"/>
          <w:numId w:val="13"/>
        </w:numPr>
        <w:tabs>
          <w:tab w:val="left" w:pos="360"/>
        </w:tabs>
        <w:suppressAutoHyphens/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proofErr w:type="gramStart"/>
      <w:r w:rsidRPr="00794DBA">
        <w:rPr>
          <w:rFonts w:ascii="Arial Narrow" w:hAnsi="Arial Narrow" w:cs="Arial Narrow"/>
          <w:sz w:val="22"/>
          <w:szCs w:val="22"/>
        </w:rPr>
        <w:t>zostanie</w:t>
      </w:r>
      <w:proofErr w:type="gramEnd"/>
      <w:r w:rsidRPr="00794DBA">
        <w:rPr>
          <w:rFonts w:ascii="Arial Narrow" w:hAnsi="Arial Narrow" w:cs="Arial Narrow"/>
          <w:sz w:val="22"/>
          <w:szCs w:val="22"/>
        </w:rPr>
        <w:t xml:space="preserve"> ogłoszona likwidacja firmy</w:t>
      </w:r>
      <w:r w:rsidRPr="00794DBA">
        <w:rPr>
          <w:rFonts w:ascii="Arial Narrow" w:hAnsi="Arial Narrow" w:cs="Arial Narrow"/>
          <w:b/>
          <w:sz w:val="22"/>
          <w:szCs w:val="22"/>
        </w:rPr>
        <w:t xml:space="preserve"> Wykonawcy</w:t>
      </w:r>
      <w:r w:rsidRPr="00794DBA">
        <w:rPr>
          <w:rFonts w:ascii="Arial Narrow" w:hAnsi="Arial Narrow" w:cs="Arial Narrow"/>
          <w:sz w:val="22"/>
          <w:szCs w:val="22"/>
        </w:rPr>
        <w:t xml:space="preserve">, bądź </w:t>
      </w:r>
      <w:r w:rsidRPr="00794DBA">
        <w:rPr>
          <w:rFonts w:ascii="Arial Narrow" w:hAnsi="Arial Narrow" w:cs="Arial Narrow"/>
          <w:b/>
          <w:sz w:val="22"/>
          <w:szCs w:val="22"/>
        </w:rPr>
        <w:t>Wykonawca</w:t>
      </w:r>
      <w:r w:rsidRPr="00794DBA">
        <w:rPr>
          <w:rFonts w:ascii="Arial Narrow" w:hAnsi="Arial Narrow" w:cs="Arial Narrow"/>
          <w:sz w:val="22"/>
          <w:szCs w:val="22"/>
        </w:rPr>
        <w:t xml:space="preserve"> zawiesi działalność,</w:t>
      </w:r>
    </w:p>
    <w:p w:rsidR="00883E71" w:rsidRPr="00794DBA" w:rsidRDefault="00883E71" w:rsidP="00883E71">
      <w:pPr>
        <w:numPr>
          <w:ilvl w:val="0"/>
          <w:numId w:val="13"/>
        </w:numPr>
        <w:tabs>
          <w:tab w:val="left" w:pos="709"/>
        </w:tabs>
        <w:suppressAutoHyphens/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proofErr w:type="gramStart"/>
      <w:r w:rsidRPr="00794DBA">
        <w:rPr>
          <w:rFonts w:ascii="Arial Narrow" w:hAnsi="Arial Narrow" w:cs="Arial Narrow"/>
          <w:sz w:val="22"/>
          <w:szCs w:val="22"/>
        </w:rPr>
        <w:t>zostanie</w:t>
      </w:r>
      <w:proofErr w:type="gramEnd"/>
      <w:r w:rsidRPr="00794DBA">
        <w:rPr>
          <w:rFonts w:ascii="Arial Narrow" w:hAnsi="Arial Narrow" w:cs="Arial Narrow"/>
          <w:sz w:val="22"/>
          <w:szCs w:val="22"/>
        </w:rPr>
        <w:t xml:space="preserve"> wydany nakaz zajęcia majątku </w:t>
      </w:r>
      <w:r w:rsidRPr="00794DBA">
        <w:rPr>
          <w:rFonts w:ascii="Arial Narrow" w:hAnsi="Arial Narrow" w:cs="Arial Narrow"/>
          <w:b/>
          <w:sz w:val="22"/>
          <w:szCs w:val="22"/>
        </w:rPr>
        <w:t>Wykonawcy</w:t>
      </w:r>
      <w:r w:rsidR="0016331F" w:rsidRPr="00794DBA">
        <w:rPr>
          <w:rFonts w:ascii="Arial Narrow" w:hAnsi="Arial Narrow" w:cs="Arial Narrow"/>
          <w:b/>
          <w:sz w:val="22"/>
          <w:szCs w:val="22"/>
        </w:rPr>
        <w:t xml:space="preserve">, </w:t>
      </w:r>
      <w:r w:rsidR="0016331F" w:rsidRPr="00794DBA">
        <w:rPr>
          <w:rFonts w:ascii="Arial Narrow" w:hAnsi="Arial Narrow" w:cs="Arial Narrow"/>
          <w:sz w:val="22"/>
          <w:szCs w:val="22"/>
        </w:rPr>
        <w:t>lub istotnej części tego majątku mający wpływ na realizowaną umowę</w:t>
      </w:r>
      <w:r w:rsidRPr="00794DBA">
        <w:rPr>
          <w:rFonts w:ascii="Arial Narrow" w:hAnsi="Arial Narrow" w:cs="Arial Narrow"/>
          <w:sz w:val="22"/>
          <w:szCs w:val="22"/>
        </w:rPr>
        <w:t>.</w:t>
      </w:r>
    </w:p>
    <w:p w:rsidR="00883E71" w:rsidRPr="00794DBA" w:rsidRDefault="00883E71" w:rsidP="00883E71">
      <w:pPr>
        <w:pStyle w:val="Akapitzlist"/>
        <w:numPr>
          <w:ilvl w:val="0"/>
          <w:numId w:val="15"/>
        </w:numPr>
        <w:tabs>
          <w:tab w:val="left" w:pos="709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794DBA">
        <w:rPr>
          <w:rFonts w:ascii="Arial Narrow" w:hAnsi="Arial Narrow" w:cs="Arial Narrow"/>
          <w:sz w:val="22"/>
          <w:szCs w:val="22"/>
        </w:rPr>
        <w:t xml:space="preserve">Odstąpienie od umowy wymaga formy pisemnej. Zamawiający ma prawo odstąpić od umowy w terminie 30 dni od dnia powzięcia wiadomości o okolicznościach, o których mowa w ust. 2. </w:t>
      </w:r>
    </w:p>
    <w:p w:rsidR="00C172D3" w:rsidRPr="00794DBA" w:rsidRDefault="00C172D3" w:rsidP="00883E71">
      <w:pPr>
        <w:pStyle w:val="Akapitzlist"/>
        <w:numPr>
          <w:ilvl w:val="0"/>
          <w:numId w:val="15"/>
        </w:numPr>
        <w:tabs>
          <w:tab w:val="left" w:pos="709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Zamawiający przewiduje możliwość odstąpienia od umowy na podstawie art</w:t>
      </w:r>
      <w:r w:rsidR="0015685F" w:rsidRPr="00794DBA">
        <w:rPr>
          <w:rFonts w:ascii="Arial Narrow" w:hAnsi="Arial Narrow"/>
          <w:sz w:val="22"/>
          <w:szCs w:val="22"/>
        </w:rPr>
        <w:t>. 456</w:t>
      </w:r>
      <w:r w:rsidRPr="00794DBA">
        <w:rPr>
          <w:rFonts w:ascii="Arial Narrow" w:hAnsi="Arial Narrow"/>
          <w:sz w:val="22"/>
          <w:szCs w:val="22"/>
        </w:rPr>
        <w:t xml:space="preserve"> ustawy PZP.</w:t>
      </w:r>
    </w:p>
    <w:p w:rsidR="0091668F" w:rsidRPr="00794DBA" w:rsidRDefault="0091668F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:rsidR="00753D10" w:rsidRDefault="00753D10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:rsidR="00C44506" w:rsidRPr="00794DBA" w:rsidRDefault="00B22A41" w:rsidP="00B22A41">
      <w:pPr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br w:type="page"/>
      </w:r>
      <w:r w:rsidR="00C44506" w:rsidRPr="00794DBA">
        <w:rPr>
          <w:rFonts w:ascii="Arial Narrow" w:hAnsi="Arial Narrow"/>
          <w:sz w:val="22"/>
          <w:szCs w:val="22"/>
        </w:rPr>
        <w:lastRenderedPageBreak/>
        <w:t>§</w:t>
      </w:r>
      <w:r>
        <w:rPr>
          <w:rFonts w:ascii="Arial Narrow" w:hAnsi="Arial Narrow"/>
          <w:sz w:val="22"/>
          <w:szCs w:val="22"/>
        </w:rPr>
        <w:t xml:space="preserve"> 1</w:t>
      </w:r>
      <w:r w:rsidR="00C44506" w:rsidRPr="00794DBA">
        <w:rPr>
          <w:rFonts w:ascii="Arial Narrow" w:hAnsi="Arial Narrow"/>
          <w:sz w:val="22"/>
          <w:szCs w:val="22"/>
        </w:rPr>
        <w:t>0</w:t>
      </w:r>
    </w:p>
    <w:p w:rsidR="00C44506" w:rsidRPr="00794DBA" w:rsidRDefault="00C44506" w:rsidP="00555EEB">
      <w:pPr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W razie powstania sporu związanego z wykonywaniem niniejszej umowy, strony mają obowiązek wyczerpać drogę postępowania reklamacyjnego, przedstawiając drugiej stronie swoje roszczenia na piśmie.</w:t>
      </w:r>
    </w:p>
    <w:p w:rsidR="00C44506" w:rsidRPr="00794DBA" w:rsidRDefault="00C44506" w:rsidP="00555EEB">
      <w:pPr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Do roszczeń, o których mowa w ustępie poprzedzającym, należy ustosunkować się w ciągu 7 dni roboczych od chwili otrzymania ich na piśmie. Odpowiedź na ww. roszczenia powinna mieć formę pisemną.</w:t>
      </w:r>
    </w:p>
    <w:p w:rsidR="00C44506" w:rsidRPr="00794DBA" w:rsidRDefault="00C44506" w:rsidP="00555EEB">
      <w:pPr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W przypadku dojścia do porozumienia w dotychczas spornych kwestiach strony są obowiązane do niezwłocznej realizacji uzgodnień.</w:t>
      </w:r>
    </w:p>
    <w:p w:rsidR="00C44506" w:rsidRPr="00794DBA" w:rsidRDefault="00C44506" w:rsidP="00555EEB">
      <w:pPr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W przypadku istnienia rozbieżności w stanowiskach obu stron mimo uprzednio podjętego postępowania, o którym mowa w ustępach poprzedzających, każda ze stron może wystąpić na drogę postępowania sądowego celem ich rozstrzygnięcia. </w:t>
      </w:r>
    </w:p>
    <w:p w:rsidR="00C44506" w:rsidRPr="00794DBA" w:rsidRDefault="00C44506" w:rsidP="00555EEB">
      <w:pPr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Do rozstrzygania sporów wynikłych z niniejszej umowy właściwy jest sąd ze względu na siedzibę </w:t>
      </w:r>
      <w:r w:rsidRPr="00794DBA">
        <w:rPr>
          <w:rFonts w:ascii="Arial Narrow" w:hAnsi="Arial Narrow"/>
          <w:b/>
          <w:sz w:val="22"/>
          <w:szCs w:val="22"/>
        </w:rPr>
        <w:t>Zamawiającego.</w:t>
      </w:r>
    </w:p>
    <w:p w:rsidR="0091668F" w:rsidRPr="00794DBA" w:rsidRDefault="0091668F" w:rsidP="00555EEB">
      <w:pPr>
        <w:tabs>
          <w:tab w:val="left" w:pos="540"/>
        </w:tabs>
        <w:overflowPunct w:val="0"/>
        <w:autoSpaceDE w:val="0"/>
        <w:autoSpaceDN w:val="0"/>
        <w:adjustRightInd w:val="0"/>
        <w:spacing w:line="276" w:lineRule="auto"/>
        <w:ind w:left="180"/>
        <w:jc w:val="center"/>
        <w:rPr>
          <w:rFonts w:ascii="Arial Narrow" w:hAnsi="Arial Narrow"/>
          <w:sz w:val="22"/>
          <w:szCs w:val="22"/>
        </w:rPr>
      </w:pPr>
    </w:p>
    <w:p w:rsidR="00C44506" w:rsidRPr="00794DBA" w:rsidRDefault="00C44506" w:rsidP="00555EEB">
      <w:pPr>
        <w:tabs>
          <w:tab w:val="left" w:pos="540"/>
        </w:tabs>
        <w:overflowPunct w:val="0"/>
        <w:autoSpaceDE w:val="0"/>
        <w:autoSpaceDN w:val="0"/>
        <w:adjustRightInd w:val="0"/>
        <w:spacing w:line="276" w:lineRule="auto"/>
        <w:ind w:left="180"/>
        <w:jc w:val="center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§ 11</w:t>
      </w:r>
    </w:p>
    <w:p w:rsidR="00C44506" w:rsidRPr="00794DBA" w:rsidRDefault="00C44506" w:rsidP="00555EE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Wszelkie zmiany mogą być dokonywane jedynie za zgodą obu stron, wyrażoną na piśmie w formie aneksu do niniejszej umowy</w:t>
      </w:r>
      <w:r w:rsidR="008F399B" w:rsidRPr="00794DBA">
        <w:rPr>
          <w:rFonts w:ascii="Arial Narrow" w:hAnsi="Arial Narrow"/>
          <w:sz w:val="22"/>
          <w:szCs w:val="22"/>
        </w:rPr>
        <w:t xml:space="preserve"> pod rygorem nieważności </w:t>
      </w:r>
      <w:r w:rsidR="000C5359" w:rsidRPr="00794DBA">
        <w:rPr>
          <w:rFonts w:ascii="Arial Narrow" w:hAnsi="Arial Narrow"/>
          <w:sz w:val="22"/>
          <w:szCs w:val="22"/>
        </w:rPr>
        <w:t xml:space="preserve">w zakresie przewidzianym </w:t>
      </w:r>
      <w:r w:rsidR="00C667D3" w:rsidRPr="00794DBA">
        <w:rPr>
          <w:rFonts w:ascii="Arial Narrow" w:hAnsi="Arial Narrow"/>
          <w:sz w:val="22"/>
          <w:szCs w:val="22"/>
        </w:rPr>
        <w:t>w art. 455 ust.1 pkt</w:t>
      </w:r>
      <w:r w:rsidR="0016331F" w:rsidRPr="00794DBA">
        <w:rPr>
          <w:rFonts w:ascii="Arial Narrow" w:hAnsi="Arial Narrow"/>
          <w:sz w:val="22"/>
          <w:szCs w:val="22"/>
        </w:rPr>
        <w:t>.</w:t>
      </w:r>
      <w:r w:rsidR="00C667D3" w:rsidRPr="00794DBA">
        <w:rPr>
          <w:rFonts w:ascii="Arial Narrow" w:hAnsi="Arial Narrow"/>
          <w:sz w:val="22"/>
          <w:szCs w:val="22"/>
        </w:rPr>
        <w:t xml:space="preserve"> 2-4 </w:t>
      </w:r>
      <w:r w:rsidR="00C667D3" w:rsidRPr="00794DBA">
        <w:rPr>
          <w:rFonts w:ascii="Arial Narrow" w:hAnsi="Arial Narrow"/>
          <w:sz w:val="22"/>
          <w:szCs w:val="22"/>
        </w:rPr>
        <w:br/>
        <w:t>i ust.</w:t>
      </w:r>
      <w:r w:rsidR="00304671">
        <w:rPr>
          <w:rFonts w:ascii="Arial Narrow" w:hAnsi="Arial Narrow"/>
          <w:sz w:val="22"/>
          <w:szCs w:val="22"/>
        </w:rPr>
        <w:t xml:space="preserve"> </w:t>
      </w:r>
      <w:r w:rsidR="00C667D3" w:rsidRPr="00794DBA">
        <w:rPr>
          <w:rFonts w:ascii="Arial Narrow" w:hAnsi="Arial Narrow"/>
          <w:sz w:val="22"/>
          <w:szCs w:val="22"/>
        </w:rPr>
        <w:t>2 PZP.</w:t>
      </w:r>
    </w:p>
    <w:p w:rsidR="00C44506" w:rsidRPr="00794DBA" w:rsidRDefault="00C44506" w:rsidP="00555EE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Umowa podlega unieważnieniu w części wykraczającej poza określenie przedmiotu zamówienia zawarte </w:t>
      </w:r>
      <w:r w:rsidR="00F80AA6">
        <w:rPr>
          <w:rFonts w:ascii="Arial Narrow" w:hAnsi="Arial Narrow"/>
          <w:sz w:val="22"/>
          <w:szCs w:val="22"/>
        </w:rPr>
        <w:br/>
      </w:r>
      <w:r w:rsidRPr="00794DBA">
        <w:rPr>
          <w:rFonts w:ascii="Arial Narrow" w:hAnsi="Arial Narrow"/>
          <w:sz w:val="22"/>
          <w:szCs w:val="22"/>
        </w:rPr>
        <w:t>w specyfikacji warunków zamówienia</w:t>
      </w:r>
      <w:r w:rsidR="00C667D3" w:rsidRPr="00794DBA">
        <w:rPr>
          <w:rFonts w:ascii="Arial Narrow" w:hAnsi="Arial Narrow"/>
          <w:sz w:val="22"/>
          <w:szCs w:val="22"/>
        </w:rPr>
        <w:t xml:space="preserve"> zgodnie z art. 457 PZP. </w:t>
      </w:r>
    </w:p>
    <w:p w:rsidR="0091668F" w:rsidRPr="00794DBA" w:rsidRDefault="0091668F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:rsidR="00C44506" w:rsidRPr="00794DBA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§12</w:t>
      </w:r>
    </w:p>
    <w:p w:rsidR="00C44506" w:rsidRPr="00794DBA" w:rsidRDefault="00C44506" w:rsidP="00555EEB">
      <w:pPr>
        <w:overflowPunct w:val="0"/>
        <w:autoSpaceDE w:val="0"/>
        <w:autoSpaceDN w:val="0"/>
        <w:adjustRightInd w:val="0"/>
        <w:spacing w:line="276" w:lineRule="auto"/>
        <w:ind w:left="66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W sprawach nieuregulowanych niniejszą umową zastosowanie mają przepisy </w:t>
      </w:r>
      <w:r w:rsidR="000C5359" w:rsidRPr="00794DBA">
        <w:rPr>
          <w:rFonts w:ascii="Arial Narrow" w:hAnsi="Arial Narrow"/>
          <w:sz w:val="22"/>
          <w:szCs w:val="22"/>
        </w:rPr>
        <w:t xml:space="preserve">prawa polskiego w szczególności </w:t>
      </w:r>
      <w:r w:rsidRPr="00794DBA">
        <w:rPr>
          <w:rFonts w:ascii="Arial Narrow" w:hAnsi="Arial Narrow"/>
          <w:sz w:val="22"/>
          <w:szCs w:val="22"/>
        </w:rPr>
        <w:t>ustawy Prawo zamówień publicznych i Kodeksu cywilnego.</w:t>
      </w:r>
    </w:p>
    <w:p w:rsidR="0091668F" w:rsidRDefault="0091668F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:rsidR="00946A82" w:rsidRPr="00794DBA" w:rsidRDefault="00946A82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:rsidR="00C44506" w:rsidRPr="00794DBA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§ 13</w:t>
      </w:r>
    </w:p>
    <w:p w:rsidR="001020C2" w:rsidRPr="00794DBA" w:rsidRDefault="00C44506" w:rsidP="00555EEB">
      <w:pPr>
        <w:pStyle w:val="Tekstpodstawowy"/>
        <w:spacing w:line="276" w:lineRule="auto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Niniejszą umowę sporządzono w </w:t>
      </w:r>
      <w:r w:rsidR="00601E99" w:rsidRPr="00794DBA">
        <w:rPr>
          <w:rFonts w:ascii="Arial Narrow" w:hAnsi="Arial Narrow"/>
          <w:sz w:val="22"/>
          <w:szCs w:val="22"/>
        </w:rPr>
        <w:t xml:space="preserve">dwóch </w:t>
      </w:r>
      <w:r w:rsidRPr="00794DBA">
        <w:rPr>
          <w:rFonts w:ascii="Arial Narrow" w:hAnsi="Arial Narrow"/>
          <w:sz w:val="22"/>
          <w:szCs w:val="22"/>
        </w:rPr>
        <w:t xml:space="preserve">jednobrzmiących egzemplarzach, po </w:t>
      </w:r>
      <w:r w:rsidR="00601E99" w:rsidRPr="00794DBA">
        <w:rPr>
          <w:rFonts w:ascii="Arial Narrow" w:hAnsi="Arial Narrow"/>
          <w:sz w:val="22"/>
          <w:szCs w:val="22"/>
        </w:rPr>
        <w:t>jednym</w:t>
      </w:r>
      <w:r w:rsidRPr="00794DBA">
        <w:rPr>
          <w:rFonts w:ascii="Arial Narrow" w:hAnsi="Arial Narrow"/>
          <w:sz w:val="22"/>
          <w:szCs w:val="22"/>
        </w:rPr>
        <w:t xml:space="preserve"> dla każdej ze stron.</w:t>
      </w:r>
    </w:p>
    <w:p w:rsidR="00FD704B" w:rsidRPr="00794DBA" w:rsidRDefault="00FD704B" w:rsidP="00555EEB">
      <w:pPr>
        <w:pStyle w:val="Tekstpodstawowy"/>
        <w:spacing w:line="276" w:lineRule="auto"/>
        <w:rPr>
          <w:rFonts w:ascii="Arial Narrow" w:hAnsi="Arial Narrow"/>
          <w:b/>
          <w:sz w:val="22"/>
          <w:szCs w:val="22"/>
        </w:rPr>
      </w:pPr>
    </w:p>
    <w:p w:rsidR="00304671" w:rsidRDefault="00304671" w:rsidP="00555EEB">
      <w:pPr>
        <w:pStyle w:val="Tekstpodstawowy"/>
        <w:spacing w:line="276" w:lineRule="auto"/>
        <w:ind w:left="708" w:firstLine="708"/>
        <w:rPr>
          <w:rFonts w:ascii="Arial Narrow" w:hAnsi="Arial Narrow"/>
          <w:b/>
          <w:sz w:val="22"/>
          <w:szCs w:val="22"/>
        </w:rPr>
      </w:pPr>
    </w:p>
    <w:p w:rsidR="00304671" w:rsidRDefault="00304671" w:rsidP="00555EEB">
      <w:pPr>
        <w:pStyle w:val="Tekstpodstawowy"/>
        <w:spacing w:line="276" w:lineRule="auto"/>
        <w:ind w:left="708" w:firstLine="708"/>
        <w:rPr>
          <w:rFonts w:ascii="Arial Narrow" w:hAnsi="Arial Narrow"/>
          <w:b/>
          <w:sz w:val="22"/>
          <w:szCs w:val="22"/>
        </w:rPr>
      </w:pPr>
    </w:p>
    <w:p w:rsidR="00304671" w:rsidRDefault="00304671" w:rsidP="00555EEB">
      <w:pPr>
        <w:pStyle w:val="Tekstpodstawowy"/>
        <w:spacing w:line="276" w:lineRule="auto"/>
        <w:ind w:left="708" w:firstLine="708"/>
        <w:rPr>
          <w:rFonts w:ascii="Arial Narrow" w:hAnsi="Arial Narrow"/>
          <w:b/>
          <w:sz w:val="22"/>
          <w:szCs w:val="22"/>
        </w:rPr>
      </w:pPr>
    </w:p>
    <w:p w:rsidR="0015685F" w:rsidRPr="00794DBA" w:rsidRDefault="00C44506" w:rsidP="00555EEB">
      <w:pPr>
        <w:pStyle w:val="Tekstpodstawowy"/>
        <w:spacing w:line="276" w:lineRule="auto"/>
        <w:ind w:left="708" w:firstLine="708"/>
        <w:rPr>
          <w:rFonts w:ascii="Arial Narrow" w:hAnsi="Arial Narrow"/>
          <w:b/>
          <w:sz w:val="22"/>
          <w:szCs w:val="22"/>
        </w:rPr>
      </w:pPr>
      <w:r w:rsidRPr="00794DBA">
        <w:rPr>
          <w:rFonts w:ascii="Arial Narrow" w:hAnsi="Arial Narrow"/>
          <w:b/>
          <w:sz w:val="22"/>
          <w:szCs w:val="22"/>
        </w:rPr>
        <w:t>ZAMAWIAJĄCY</w:t>
      </w:r>
      <w:proofErr w:type="gramStart"/>
      <w:r w:rsidRPr="00794DBA">
        <w:rPr>
          <w:rFonts w:ascii="Arial Narrow" w:hAnsi="Arial Narrow"/>
          <w:b/>
          <w:sz w:val="22"/>
          <w:szCs w:val="22"/>
        </w:rPr>
        <w:t>:</w:t>
      </w:r>
      <w:r w:rsidRPr="00794DBA">
        <w:rPr>
          <w:rFonts w:ascii="Arial Narrow" w:hAnsi="Arial Narrow"/>
          <w:b/>
          <w:sz w:val="22"/>
          <w:szCs w:val="22"/>
        </w:rPr>
        <w:tab/>
      </w:r>
      <w:r w:rsidRPr="00794DBA">
        <w:rPr>
          <w:rFonts w:ascii="Arial Narrow" w:hAnsi="Arial Narrow"/>
          <w:b/>
          <w:sz w:val="22"/>
          <w:szCs w:val="22"/>
        </w:rPr>
        <w:tab/>
      </w:r>
      <w:r w:rsidRPr="00794DBA">
        <w:rPr>
          <w:rFonts w:ascii="Arial Narrow" w:hAnsi="Arial Narrow"/>
          <w:b/>
          <w:sz w:val="22"/>
          <w:szCs w:val="22"/>
        </w:rPr>
        <w:tab/>
      </w:r>
      <w:r w:rsidRPr="00794DBA">
        <w:rPr>
          <w:rFonts w:ascii="Arial Narrow" w:hAnsi="Arial Narrow"/>
          <w:b/>
          <w:sz w:val="22"/>
          <w:szCs w:val="22"/>
        </w:rPr>
        <w:tab/>
      </w:r>
      <w:r w:rsidRPr="00794DBA">
        <w:rPr>
          <w:rFonts w:ascii="Arial Narrow" w:hAnsi="Arial Narrow"/>
          <w:b/>
          <w:sz w:val="22"/>
          <w:szCs w:val="22"/>
        </w:rPr>
        <w:tab/>
      </w:r>
      <w:r w:rsidRPr="00794DBA">
        <w:rPr>
          <w:rFonts w:ascii="Arial Narrow" w:hAnsi="Arial Narrow"/>
          <w:b/>
          <w:sz w:val="22"/>
          <w:szCs w:val="22"/>
        </w:rPr>
        <w:tab/>
        <w:t>WYKONAWCA</w:t>
      </w:r>
      <w:proofErr w:type="gramEnd"/>
      <w:r w:rsidRPr="00794DBA">
        <w:rPr>
          <w:rFonts w:ascii="Arial Narrow" w:hAnsi="Arial Narrow"/>
          <w:b/>
          <w:sz w:val="22"/>
          <w:szCs w:val="22"/>
        </w:rPr>
        <w:t>:</w:t>
      </w:r>
      <w:r w:rsidRPr="00794DBA">
        <w:rPr>
          <w:rFonts w:ascii="Arial Narrow" w:hAnsi="Arial Narrow"/>
          <w:b/>
          <w:sz w:val="22"/>
          <w:szCs w:val="22"/>
        </w:rPr>
        <w:tab/>
      </w:r>
      <w:r w:rsidRPr="00794DBA">
        <w:rPr>
          <w:rFonts w:ascii="Arial Narrow" w:hAnsi="Arial Narrow"/>
          <w:b/>
          <w:sz w:val="22"/>
          <w:szCs w:val="22"/>
        </w:rPr>
        <w:tab/>
      </w:r>
      <w:r w:rsidRPr="00794DBA">
        <w:rPr>
          <w:rFonts w:ascii="Arial Narrow" w:hAnsi="Arial Narrow"/>
          <w:b/>
          <w:sz w:val="22"/>
          <w:szCs w:val="22"/>
        </w:rPr>
        <w:tab/>
      </w:r>
      <w:r w:rsidRPr="00794DBA">
        <w:rPr>
          <w:rFonts w:ascii="Arial Narrow" w:hAnsi="Arial Narrow"/>
          <w:b/>
          <w:sz w:val="22"/>
          <w:szCs w:val="22"/>
        </w:rPr>
        <w:tab/>
      </w:r>
      <w:r w:rsidRPr="00794DBA">
        <w:rPr>
          <w:rFonts w:ascii="Arial Narrow" w:hAnsi="Arial Narrow"/>
          <w:b/>
          <w:sz w:val="22"/>
          <w:szCs w:val="22"/>
        </w:rPr>
        <w:tab/>
      </w:r>
      <w:r w:rsidRPr="00794DBA">
        <w:rPr>
          <w:rFonts w:ascii="Arial Narrow" w:hAnsi="Arial Narrow"/>
          <w:b/>
          <w:sz w:val="22"/>
          <w:szCs w:val="22"/>
        </w:rPr>
        <w:tab/>
      </w:r>
    </w:p>
    <w:p w:rsidR="00C44506" w:rsidRPr="00794DBA" w:rsidRDefault="00C44506" w:rsidP="00555EEB">
      <w:pPr>
        <w:pStyle w:val="Tekstpodstawowy"/>
        <w:spacing w:line="276" w:lineRule="auto"/>
        <w:ind w:left="708" w:firstLine="708"/>
        <w:rPr>
          <w:rFonts w:ascii="Arial Narrow" w:hAnsi="Arial Narrow"/>
          <w:b/>
          <w:sz w:val="22"/>
          <w:szCs w:val="22"/>
        </w:rPr>
      </w:pPr>
      <w:r w:rsidRPr="00794DBA">
        <w:rPr>
          <w:rFonts w:ascii="Arial Narrow" w:hAnsi="Arial Narrow"/>
          <w:b/>
          <w:sz w:val="22"/>
          <w:szCs w:val="22"/>
        </w:rPr>
        <w:tab/>
      </w:r>
      <w:r w:rsidRPr="00794DBA">
        <w:rPr>
          <w:rFonts w:ascii="Arial Narrow" w:hAnsi="Arial Narrow"/>
          <w:b/>
          <w:sz w:val="22"/>
          <w:szCs w:val="22"/>
        </w:rPr>
        <w:tab/>
      </w:r>
      <w:r w:rsidRPr="00794DBA">
        <w:rPr>
          <w:rFonts w:ascii="Arial Narrow" w:hAnsi="Arial Narrow"/>
          <w:b/>
          <w:sz w:val="22"/>
          <w:szCs w:val="22"/>
        </w:rPr>
        <w:tab/>
      </w:r>
      <w:r w:rsidRPr="00794DBA">
        <w:rPr>
          <w:rFonts w:ascii="Arial Narrow" w:hAnsi="Arial Narrow"/>
          <w:b/>
          <w:sz w:val="22"/>
          <w:szCs w:val="22"/>
        </w:rPr>
        <w:tab/>
      </w:r>
      <w:r w:rsidRPr="00794DBA">
        <w:rPr>
          <w:rFonts w:ascii="Arial Narrow" w:hAnsi="Arial Narrow"/>
          <w:b/>
          <w:sz w:val="22"/>
          <w:szCs w:val="22"/>
        </w:rPr>
        <w:tab/>
      </w:r>
      <w:r w:rsidRPr="00794DBA">
        <w:rPr>
          <w:rFonts w:ascii="Arial Narrow" w:hAnsi="Arial Narrow"/>
          <w:b/>
          <w:sz w:val="22"/>
          <w:szCs w:val="22"/>
        </w:rPr>
        <w:tab/>
      </w:r>
    </w:p>
    <w:p w:rsidR="00C667D3" w:rsidRPr="00794DBA" w:rsidRDefault="00C44506" w:rsidP="00C667D3">
      <w:pPr>
        <w:pStyle w:val="Tekstpodstawowy"/>
        <w:spacing w:line="276" w:lineRule="auto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              </w:t>
      </w:r>
      <w:r w:rsidR="00A13B19" w:rsidRPr="00794DBA">
        <w:rPr>
          <w:rFonts w:ascii="Arial Narrow" w:hAnsi="Arial Narrow"/>
          <w:sz w:val="22"/>
          <w:szCs w:val="22"/>
        </w:rPr>
        <w:t xml:space="preserve">       </w:t>
      </w:r>
      <w:r w:rsidR="00E4148E" w:rsidRPr="00794DBA">
        <w:rPr>
          <w:rFonts w:ascii="Arial Narrow" w:hAnsi="Arial Narrow"/>
          <w:sz w:val="22"/>
          <w:szCs w:val="22"/>
        </w:rPr>
        <w:t xml:space="preserve"> </w:t>
      </w:r>
      <w:r w:rsidRPr="00794DBA">
        <w:rPr>
          <w:rFonts w:ascii="Arial Narrow" w:hAnsi="Arial Narrow"/>
          <w:sz w:val="22"/>
          <w:szCs w:val="22"/>
        </w:rPr>
        <w:t xml:space="preserve">   ...........................................</w:t>
      </w:r>
      <w:r w:rsidRPr="00794DBA">
        <w:rPr>
          <w:rFonts w:ascii="Arial Narrow" w:hAnsi="Arial Narrow"/>
          <w:sz w:val="22"/>
          <w:szCs w:val="22"/>
        </w:rPr>
        <w:tab/>
        <w:t xml:space="preserve">         </w:t>
      </w:r>
      <w:r w:rsidR="00E4148E" w:rsidRPr="00794DBA">
        <w:rPr>
          <w:rFonts w:ascii="Arial Narrow" w:hAnsi="Arial Narrow"/>
          <w:sz w:val="22"/>
          <w:szCs w:val="22"/>
        </w:rPr>
        <w:t xml:space="preserve">       </w:t>
      </w:r>
      <w:r w:rsidRPr="00794DBA">
        <w:rPr>
          <w:rFonts w:ascii="Arial Narrow" w:hAnsi="Arial Narrow"/>
          <w:sz w:val="22"/>
          <w:szCs w:val="22"/>
        </w:rPr>
        <w:t xml:space="preserve">              </w:t>
      </w:r>
      <w:r w:rsidR="00E4148E" w:rsidRPr="00794DBA">
        <w:rPr>
          <w:rFonts w:ascii="Arial Narrow" w:hAnsi="Arial Narrow"/>
          <w:sz w:val="22"/>
          <w:szCs w:val="22"/>
        </w:rPr>
        <w:t xml:space="preserve">          </w:t>
      </w:r>
      <w:r w:rsidRPr="00794DBA">
        <w:rPr>
          <w:rFonts w:ascii="Arial Narrow" w:hAnsi="Arial Narrow"/>
          <w:sz w:val="22"/>
          <w:szCs w:val="22"/>
        </w:rPr>
        <w:t xml:space="preserve">        ...........</w:t>
      </w:r>
      <w:r w:rsidR="00C667D3" w:rsidRPr="00794DBA">
        <w:rPr>
          <w:rFonts w:ascii="Arial Narrow" w:hAnsi="Arial Narrow"/>
          <w:sz w:val="22"/>
          <w:szCs w:val="22"/>
        </w:rPr>
        <w:t>...............................</w:t>
      </w:r>
    </w:p>
    <w:sectPr w:rsidR="00C667D3" w:rsidRPr="00794DBA" w:rsidSect="00AE2479">
      <w:headerReference w:type="default" r:id="rId12"/>
      <w:footerReference w:type="even" r:id="rId13"/>
      <w:footerReference w:type="default" r:id="rId14"/>
      <w:pgSz w:w="11906" w:h="16838"/>
      <w:pgMar w:top="1662" w:right="1151" w:bottom="1135" w:left="1151" w:header="851" w:footer="7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129" w:rsidRDefault="006D1129">
      <w:r>
        <w:separator/>
      </w:r>
    </w:p>
  </w:endnote>
  <w:endnote w:type="continuationSeparator" w:id="0">
    <w:p w:rsidR="006D1129" w:rsidRDefault="006D1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506" w:rsidRDefault="00C2586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4450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44506" w:rsidRDefault="00C4450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04B" w:rsidRPr="00CF57F2" w:rsidRDefault="00C25864">
    <w:pPr>
      <w:pStyle w:val="Stopka"/>
      <w:jc w:val="right"/>
      <w:rPr>
        <w:rFonts w:ascii="Arial Narrow" w:hAnsi="Arial Narrow"/>
        <w:sz w:val="22"/>
      </w:rPr>
    </w:pPr>
    <w:r w:rsidRPr="00CF57F2">
      <w:rPr>
        <w:rFonts w:ascii="Arial Narrow" w:hAnsi="Arial Narrow"/>
        <w:sz w:val="22"/>
      </w:rPr>
      <w:fldChar w:fldCharType="begin"/>
    </w:r>
    <w:r w:rsidR="00FD704B" w:rsidRPr="00CF57F2">
      <w:rPr>
        <w:rFonts w:ascii="Arial Narrow" w:hAnsi="Arial Narrow"/>
        <w:sz w:val="22"/>
      </w:rPr>
      <w:instrText xml:space="preserve"> PAGE   \* MERGEFORMAT </w:instrText>
    </w:r>
    <w:r w:rsidRPr="00CF57F2">
      <w:rPr>
        <w:rFonts w:ascii="Arial Narrow" w:hAnsi="Arial Narrow"/>
        <w:sz w:val="22"/>
      </w:rPr>
      <w:fldChar w:fldCharType="separate"/>
    </w:r>
    <w:r w:rsidR="00C75263">
      <w:rPr>
        <w:rFonts w:ascii="Arial Narrow" w:hAnsi="Arial Narrow"/>
        <w:noProof/>
        <w:sz w:val="22"/>
      </w:rPr>
      <w:t>3</w:t>
    </w:r>
    <w:r w:rsidRPr="00CF57F2">
      <w:rPr>
        <w:rFonts w:ascii="Arial Narrow" w:hAnsi="Arial Narrow"/>
        <w:sz w:val="22"/>
      </w:rPr>
      <w:fldChar w:fldCharType="end"/>
    </w:r>
  </w:p>
  <w:p w:rsidR="00C44506" w:rsidRDefault="00CF57F2">
    <w:pPr>
      <w:pStyle w:val="Stopka"/>
      <w:rPr>
        <w:rFonts w:ascii="Arial Narrow" w:hAnsi="Arial Narrow"/>
        <w:sz w:val="20"/>
      </w:rPr>
    </w:pPr>
    <w:r>
      <w:rPr>
        <w:rFonts w:ascii="Arial Narrow" w:hAnsi="Arial Narrow"/>
        <w:sz w:val="20"/>
      </w:rPr>
      <w:t xml:space="preserve">Wyk. </w:t>
    </w:r>
    <w:r w:rsidR="00B22A41">
      <w:rPr>
        <w:rFonts w:ascii="Arial Narrow" w:hAnsi="Arial Narrow"/>
        <w:sz w:val="20"/>
      </w:rPr>
      <w:t>B. Baranowska</w:t>
    </w:r>
  </w:p>
  <w:p w:rsidR="00B22A41" w:rsidRPr="00CF57F2" w:rsidRDefault="00B22A41">
    <w:pPr>
      <w:pStyle w:val="Stopka"/>
      <w:rPr>
        <w:rFonts w:ascii="Arial Narrow" w:hAnsi="Arial Narrow"/>
        <w:sz w:val="20"/>
      </w:rPr>
    </w:pPr>
    <w:proofErr w:type="gramStart"/>
    <w:r>
      <w:rPr>
        <w:rFonts w:ascii="Arial Narrow" w:hAnsi="Arial Narrow"/>
        <w:sz w:val="20"/>
      </w:rPr>
      <w:t>tel</w:t>
    </w:r>
    <w:proofErr w:type="gramEnd"/>
    <w:r>
      <w:rPr>
        <w:rFonts w:ascii="Arial Narrow" w:hAnsi="Arial Narrow"/>
        <w:sz w:val="20"/>
      </w:rPr>
      <w:t>. 261 417 364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129" w:rsidRDefault="006D1129">
      <w:r>
        <w:separator/>
      </w:r>
    </w:p>
  </w:footnote>
  <w:footnote w:type="continuationSeparator" w:id="0">
    <w:p w:rsidR="006D1129" w:rsidRDefault="006D11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51"/>
      <w:gridCol w:w="5322"/>
      <w:gridCol w:w="2171"/>
    </w:tblGrid>
    <w:tr w:rsidR="00C44506">
      <w:tc>
        <w:tcPr>
          <w:tcW w:w="1155" w:type="pct"/>
          <w:tcBorders>
            <w:top w:val="double" w:sz="4" w:space="0" w:color="auto"/>
            <w:left w:val="doub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44506" w:rsidRDefault="006D1129">
          <w:pPr>
            <w:pStyle w:val="Nagwek"/>
            <w:tabs>
              <w:tab w:val="clear" w:pos="4536"/>
              <w:tab w:val="clear" w:pos="9072"/>
            </w:tabs>
            <w:rPr>
              <w:rFonts w:ascii="Arial Narrow" w:hAnsi="Arial Narrow" w:cs="Arial"/>
            </w:rPr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2" type="#_x0000_t75" style="position:absolute;margin-left:26.1pt;margin-top:2.25pt;width:37.35pt;height:35.9pt;z-index:251657728;visibility:visible;mso-wrap-edited:f">
                <v:imagedata r:id="rId1" o:title=""/>
              </v:shape>
              <o:OLEObject Type="Embed" ProgID="Word.Picture.8" ShapeID="_x0000_s2052" DrawAspect="Content" ObjectID="_1708492792" r:id="rId2"/>
            </w:pict>
          </w:r>
        </w:p>
        <w:p w:rsidR="00C44506" w:rsidRDefault="00C44506">
          <w:pPr>
            <w:jc w:val="center"/>
            <w:rPr>
              <w:rFonts w:ascii="Arial Narrow" w:hAnsi="Arial Narrow" w:cs="Arial"/>
            </w:rPr>
          </w:pPr>
        </w:p>
        <w:p w:rsidR="00C44506" w:rsidRDefault="00C44506">
          <w:pPr>
            <w:jc w:val="center"/>
            <w:rPr>
              <w:rFonts w:ascii="Arial Narrow" w:hAnsi="Arial Narrow" w:cs="Arial"/>
            </w:rPr>
          </w:pPr>
        </w:p>
      </w:tc>
      <w:tc>
        <w:tcPr>
          <w:tcW w:w="2731" w:type="pct"/>
          <w:tcBorders>
            <w:top w:val="doub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44506" w:rsidRPr="003922B4" w:rsidRDefault="00C44506">
          <w:pPr>
            <w:jc w:val="center"/>
            <w:rPr>
              <w:sz w:val="20"/>
            </w:rPr>
          </w:pPr>
        </w:p>
        <w:p w:rsidR="00C44506" w:rsidRPr="0016373B" w:rsidRDefault="00C44506">
          <w:pPr>
            <w:jc w:val="center"/>
            <w:rPr>
              <w:rFonts w:ascii="Arial Narrow" w:hAnsi="Arial Narrow"/>
              <w:bCs/>
              <w:i/>
              <w:sz w:val="20"/>
            </w:rPr>
          </w:pPr>
          <w:proofErr w:type="gramStart"/>
          <w:r w:rsidRPr="0016373B">
            <w:rPr>
              <w:rFonts w:ascii="Arial Narrow" w:hAnsi="Arial Narrow"/>
              <w:bCs/>
              <w:i/>
              <w:sz w:val="20"/>
            </w:rPr>
            <w:t>Umowa  na</w:t>
          </w:r>
          <w:proofErr w:type="gramEnd"/>
          <w:r w:rsidRPr="0016373B">
            <w:rPr>
              <w:rFonts w:ascii="Arial Narrow" w:hAnsi="Arial Narrow"/>
              <w:bCs/>
              <w:i/>
              <w:sz w:val="20"/>
            </w:rPr>
            <w:t xml:space="preserve"> dostawę  jednorazową </w:t>
          </w:r>
          <w:r w:rsidR="001E690C" w:rsidRPr="0016373B">
            <w:rPr>
              <w:rFonts w:ascii="Arial Narrow" w:hAnsi="Arial Narrow"/>
              <w:bCs/>
              <w:i/>
              <w:sz w:val="20"/>
            </w:rPr>
            <w:t xml:space="preserve">- PROJEKT  </w:t>
          </w:r>
        </w:p>
        <w:p w:rsidR="00C44506" w:rsidRPr="003922B4" w:rsidRDefault="00C44506">
          <w:pPr>
            <w:jc w:val="center"/>
            <w:rPr>
              <w:sz w:val="20"/>
            </w:rPr>
          </w:pPr>
        </w:p>
      </w:tc>
      <w:tc>
        <w:tcPr>
          <w:tcW w:w="1114" w:type="pct"/>
          <w:tcBorders>
            <w:top w:val="double" w:sz="4" w:space="0" w:color="auto"/>
            <w:left w:val="single" w:sz="4" w:space="0" w:color="auto"/>
            <w:bottom w:val="single" w:sz="4" w:space="0" w:color="auto"/>
            <w:right w:val="double" w:sz="4" w:space="0" w:color="auto"/>
          </w:tcBorders>
          <w:vAlign w:val="center"/>
        </w:tcPr>
        <w:p w:rsidR="00C44506" w:rsidRPr="003922B4" w:rsidRDefault="00C44506">
          <w:pPr>
            <w:jc w:val="center"/>
            <w:rPr>
              <w:sz w:val="20"/>
            </w:rPr>
          </w:pPr>
          <w:r w:rsidRPr="003922B4">
            <w:rPr>
              <w:sz w:val="20"/>
            </w:rPr>
            <w:t>PR25_P01_F21_W</w:t>
          </w:r>
          <w:r w:rsidR="00A41DA8">
            <w:rPr>
              <w:sz w:val="20"/>
            </w:rPr>
            <w:t>7</w:t>
          </w:r>
        </w:p>
        <w:p w:rsidR="00C44506" w:rsidRPr="003922B4" w:rsidRDefault="00C44506">
          <w:pPr>
            <w:jc w:val="center"/>
            <w:rPr>
              <w:sz w:val="20"/>
            </w:rPr>
          </w:pPr>
        </w:p>
      </w:tc>
    </w:tr>
  </w:tbl>
  <w:p w:rsidR="00C44506" w:rsidRDefault="00C4450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0"/>
        <w:szCs w:val="20"/>
      </w:rPr>
    </w:lvl>
  </w:abstractNum>
  <w:abstractNum w:abstractNumId="1">
    <w:nsid w:val="00000004"/>
    <w:multiLevelType w:val="multi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491"/>
        </w:tabs>
        <w:ind w:left="1211" w:hanging="360"/>
      </w:pPr>
      <w:rPr>
        <w:rFonts w:ascii="Arial Narrow" w:hAnsi="Arial Narrow" w:cs="Arial Narrow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Arial Narrow" w:hAnsi="Arial Narrow" w:cs="Arial Narrow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41A61D9"/>
    <w:multiLevelType w:val="hybridMultilevel"/>
    <w:tmpl w:val="2206928A"/>
    <w:lvl w:ilvl="0" w:tplc="B302DA16">
      <w:start w:val="5"/>
      <w:numFmt w:val="decimal"/>
      <w:lvlText w:val="%1)"/>
      <w:lvlJc w:val="left"/>
      <w:pPr>
        <w:tabs>
          <w:tab w:val="num" w:pos="1410"/>
        </w:tabs>
        <w:ind w:left="1410" w:hanging="720"/>
      </w:pPr>
    </w:lvl>
    <w:lvl w:ilvl="1" w:tplc="04150011">
      <w:start w:val="1"/>
      <w:numFmt w:val="decimal"/>
      <w:lvlText w:val="%2)"/>
      <w:lvlJc w:val="left"/>
      <w:pPr>
        <w:tabs>
          <w:tab w:val="num" w:pos="1770"/>
        </w:tabs>
        <w:ind w:left="177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46492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5">
    <w:nsid w:val="1DD11C29"/>
    <w:multiLevelType w:val="hybridMultilevel"/>
    <w:tmpl w:val="D72E8C3A"/>
    <w:lvl w:ilvl="0" w:tplc="407A1854">
      <w:start w:val="1"/>
      <w:numFmt w:val="decimal"/>
      <w:lvlText w:val="%1)"/>
      <w:lvlJc w:val="left"/>
      <w:pPr>
        <w:tabs>
          <w:tab w:val="num" w:pos="1410"/>
        </w:tabs>
        <w:ind w:left="1410" w:hanging="69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FA4916"/>
    <w:multiLevelType w:val="hybridMultilevel"/>
    <w:tmpl w:val="8BF250B0"/>
    <w:lvl w:ilvl="0" w:tplc="407A1854">
      <w:start w:val="1"/>
      <w:numFmt w:val="decimal"/>
      <w:lvlText w:val="%1)"/>
      <w:lvlJc w:val="left"/>
      <w:pPr>
        <w:tabs>
          <w:tab w:val="num" w:pos="1410"/>
        </w:tabs>
        <w:ind w:left="1410" w:hanging="69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AA724C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8">
    <w:nsid w:val="3A4B1A53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9">
    <w:nsid w:val="42393BD9"/>
    <w:multiLevelType w:val="hybridMultilevel"/>
    <w:tmpl w:val="307666A8"/>
    <w:lvl w:ilvl="0" w:tplc="A6441F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FB3F4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1">
    <w:nsid w:val="48C90F4E"/>
    <w:multiLevelType w:val="hybridMultilevel"/>
    <w:tmpl w:val="8BF250B0"/>
    <w:lvl w:ilvl="0" w:tplc="407A1854">
      <w:start w:val="1"/>
      <w:numFmt w:val="decimal"/>
      <w:lvlText w:val="%1)"/>
      <w:lvlJc w:val="left"/>
      <w:pPr>
        <w:tabs>
          <w:tab w:val="num" w:pos="1410"/>
        </w:tabs>
        <w:ind w:left="1410" w:hanging="69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3E754A6"/>
    <w:multiLevelType w:val="hybridMultilevel"/>
    <w:tmpl w:val="CC5465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7CE9D9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7C1A8B"/>
    <w:multiLevelType w:val="hybridMultilevel"/>
    <w:tmpl w:val="CC3490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151B06"/>
    <w:multiLevelType w:val="hybridMultilevel"/>
    <w:tmpl w:val="818AF2A8"/>
    <w:lvl w:ilvl="0" w:tplc="B5A88C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EA64CF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num w:numId="1">
    <w:abstractNumId w:val="4"/>
    <w:lvlOverride w:ilvl="0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  <w:lvlOverride w:ilvl="0">
      <w:startOverride w:val="1"/>
    </w:lvlOverride>
  </w:num>
  <w:num w:numId="5">
    <w:abstractNumId w:val="8"/>
    <w:lvlOverride w:ilvl="0">
      <w:startOverride w:val="1"/>
    </w:lvlOverride>
  </w:num>
  <w:num w:numId="6">
    <w:abstractNumId w:val="10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13"/>
  </w:num>
  <w:num w:numId="9">
    <w:abstractNumId w:val="14"/>
  </w:num>
  <w:num w:numId="10">
    <w:abstractNumId w:val="12"/>
  </w:num>
  <w:num w:numId="11">
    <w:abstractNumId w:val="11"/>
  </w:num>
  <w:num w:numId="12">
    <w:abstractNumId w:val="6"/>
  </w:num>
  <w:num w:numId="13">
    <w:abstractNumId w:val="0"/>
  </w:num>
  <w:num w:numId="14">
    <w:abstractNumId w:val="1"/>
  </w:num>
  <w:num w:numId="15">
    <w:abstractNumId w:val="2"/>
  </w:num>
  <w:num w:numId="16">
    <w:abstractNumId w:val="9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1B9"/>
    <w:rsid w:val="00006B43"/>
    <w:rsid w:val="0004104B"/>
    <w:rsid w:val="000436F1"/>
    <w:rsid w:val="0005066F"/>
    <w:rsid w:val="00052F18"/>
    <w:rsid w:val="0007707E"/>
    <w:rsid w:val="000A023F"/>
    <w:rsid w:val="000B44C8"/>
    <w:rsid w:val="000C5359"/>
    <w:rsid w:val="000C7023"/>
    <w:rsid w:val="000E37D9"/>
    <w:rsid w:val="000E41BF"/>
    <w:rsid w:val="000E68F9"/>
    <w:rsid w:val="001020C2"/>
    <w:rsid w:val="00103490"/>
    <w:rsid w:val="0011172B"/>
    <w:rsid w:val="0012147B"/>
    <w:rsid w:val="0012790D"/>
    <w:rsid w:val="00151D64"/>
    <w:rsid w:val="0015685F"/>
    <w:rsid w:val="00161942"/>
    <w:rsid w:val="0016331F"/>
    <w:rsid w:val="0016373B"/>
    <w:rsid w:val="00163BB2"/>
    <w:rsid w:val="001769AE"/>
    <w:rsid w:val="0018509E"/>
    <w:rsid w:val="0019617D"/>
    <w:rsid w:val="001A4C25"/>
    <w:rsid w:val="001C4A70"/>
    <w:rsid w:val="001C7A44"/>
    <w:rsid w:val="001D70B4"/>
    <w:rsid w:val="001E690C"/>
    <w:rsid w:val="001F1381"/>
    <w:rsid w:val="001F345A"/>
    <w:rsid w:val="001F756E"/>
    <w:rsid w:val="00223CA2"/>
    <w:rsid w:val="0023286E"/>
    <w:rsid w:val="00251AB4"/>
    <w:rsid w:val="00286346"/>
    <w:rsid w:val="002A08F4"/>
    <w:rsid w:val="002A7C54"/>
    <w:rsid w:val="002B03FB"/>
    <w:rsid w:val="002B40B9"/>
    <w:rsid w:val="002D645D"/>
    <w:rsid w:val="002E6FE5"/>
    <w:rsid w:val="00304671"/>
    <w:rsid w:val="003053D1"/>
    <w:rsid w:val="00305B5E"/>
    <w:rsid w:val="0033131D"/>
    <w:rsid w:val="003400AB"/>
    <w:rsid w:val="003515F1"/>
    <w:rsid w:val="00352353"/>
    <w:rsid w:val="00366C69"/>
    <w:rsid w:val="00373621"/>
    <w:rsid w:val="00381240"/>
    <w:rsid w:val="00390042"/>
    <w:rsid w:val="003922B4"/>
    <w:rsid w:val="00392FC7"/>
    <w:rsid w:val="003A20B1"/>
    <w:rsid w:val="003C6D7E"/>
    <w:rsid w:val="003D711A"/>
    <w:rsid w:val="003E6045"/>
    <w:rsid w:val="003E7389"/>
    <w:rsid w:val="003F22FD"/>
    <w:rsid w:val="003F2FFA"/>
    <w:rsid w:val="004002F0"/>
    <w:rsid w:val="00400CA2"/>
    <w:rsid w:val="0040405C"/>
    <w:rsid w:val="0041533E"/>
    <w:rsid w:val="0041733F"/>
    <w:rsid w:val="00420C4C"/>
    <w:rsid w:val="004349FE"/>
    <w:rsid w:val="00443DB9"/>
    <w:rsid w:val="0047447E"/>
    <w:rsid w:val="00483275"/>
    <w:rsid w:val="004835DA"/>
    <w:rsid w:val="00485ACB"/>
    <w:rsid w:val="00487447"/>
    <w:rsid w:val="00496987"/>
    <w:rsid w:val="004B319F"/>
    <w:rsid w:val="004C017D"/>
    <w:rsid w:val="004E3895"/>
    <w:rsid w:val="00515CA8"/>
    <w:rsid w:val="00515EFE"/>
    <w:rsid w:val="00517B23"/>
    <w:rsid w:val="005365A7"/>
    <w:rsid w:val="0055244C"/>
    <w:rsid w:val="00555EEB"/>
    <w:rsid w:val="00573C96"/>
    <w:rsid w:val="005861F1"/>
    <w:rsid w:val="00586967"/>
    <w:rsid w:val="005A1CDC"/>
    <w:rsid w:val="005B1066"/>
    <w:rsid w:val="005E6465"/>
    <w:rsid w:val="005F7DD1"/>
    <w:rsid w:val="00601E99"/>
    <w:rsid w:val="00604CEC"/>
    <w:rsid w:val="00610967"/>
    <w:rsid w:val="00610ABA"/>
    <w:rsid w:val="006215C4"/>
    <w:rsid w:val="00642631"/>
    <w:rsid w:val="00642A22"/>
    <w:rsid w:val="006532AE"/>
    <w:rsid w:val="0066131C"/>
    <w:rsid w:val="00671C1C"/>
    <w:rsid w:val="00681A88"/>
    <w:rsid w:val="00695833"/>
    <w:rsid w:val="006A45E0"/>
    <w:rsid w:val="006A5D09"/>
    <w:rsid w:val="006A7604"/>
    <w:rsid w:val="006B7CB7"/>
    <w:rsid w:val="006C4E20"/>
    <w:rsid w:val="006D1129"/>
    <w:rsid w:val="006E5E83"/>
    <w:rsid w:val="00711446"/>
    <w:rsid w:val="00711E33"/>
    <w:rsid w:val="00723E89"/>
    <w:rsid w:val="00727F96"/>
    <w:rsid w:val="0073189A"/>
    <w:rsid w:val="00743DB6"/>
    <w:rsid w:val="00743EEB"/>
    <w:rsid w:val="007539E7"/>
    <w:rsid w:val="00753D10"/>
    <w:rsid w:val="007556C4"/>
    <w:rsid w:val="00785629"/>
    <w:rsid w:val="00794DBA"/>
    <w:rsid w:val="007A5299"/>
    <w:rsid w:val="007C0360"/>
    <w:rsid w:val="007C1B5F"/>
    <w:rsid w:val="007D4E3F"/>
    <w:rsid w:val="007E1F35"/>
    <w:rsid w:val="0084597D"/>
    <w:rsid w:val="00863720"/>
    <w:rsid w:val="008766F6"/>
    <w:rsid w:val="00881EDF"/>
    <w:rsid w:val="00883E71"/>
    <w:rsid w:val="0089288C"/>
    <w:rsid w:val="0089694B"/>
    <w:rsid w:val="008C4564"/>
    <w:rsid w:val="008C7E8A"/>
    <w:rsid w:val="008D3D17"/>
    <w:rsid w:val="008D4870"/>
    <w:rsid w:val="008F30D4"/>
    <w:rsid w:val="008F399B"/>
    <w:rsid w:val="00903F22"/>
    <w:rsid w:val="0091668F"/>
    <w:rsid w:val="009173A6"/>
    <w:rsid w:val="00946A82"/>
    <w:rsid w:val="009A0B3D"/>
    <w:rsid w:val="009A2264"/>
    <w:rsid w:val="009B7049"/>
    <w:rsid w:val="009C6AAB"/>
    <w:rsid w:val="009D2490"/>
    <w:rsid w:val="009D3066"/>
    <w:rsid w:val="009D3088"/>
    <w:rsid w:val="009E04B3"/>
    <w:rsid w:val="00A04A7E"/>
    <w:rsid w:val="00A10085"/>
    <w:rsid w:val="00A13B19"/>
    <w:rsid w:val="00A21D1D"/>
    <w:rsid w:val="00A23D9E"/>
    <w:rsid w:val="00A24A13"/>
    <w:rsid w:val="00A36431"/>
    <w:rsid w:val="00A41DA8"/>
    <w:rsid w:val="00A45BE0"/>
    <w:rsid w:val="00A47F1A"/>
    <w:rsid w:val="00A556D5"/>
    <w:rsid w:val="00A63634"/>
    <w:rsid w:val="00A71CF6"/>
    <w:rsid w:val="00A869FF"/>
    <w:rsid w:val="00A86E4F"/>
    <w:rsid w:val="00AA3115"/>
    <w:rsid w:val="00AB6AA0"/>
    <w:rsid w:val="00AD01DE"/>
    <w:rsid w:val="00AD17E5"/>
    <w:rsid w:val="00AE182C"/>
    <w:rsid w:val="00AE2479"/>
    <w:rsid w:val="00AE4DE5"/>
    <w:rsid w:val="00AE69B9"/>
    <w:rsid w:val="00AF4167"/>
    <w:rsid w:val="00AF6EEC"/>
    <w:rsid w:val="00B1051F"/>
    <w:rsid w:val="00B22A41"/>
    <w:rsid w:val="00B55033"/>
    <w:rsid w:val="00B8484D"/>
    <w:rsid w:val="00B9686C"/>
    <w:rsid w:val="00B9794E"/>
    <w:rsid w:val="00BC3394"/>
    <w:rsid w:val="00BD1CEA"/>
    <w:rsid w:val="00BD2ACF"/>
    <w:rsid w:val="00BE6B30"/>
    <w:rsid w:val="00C1010B"/>
    <w:rsid w:val="00C16A0A"/>
    <w:rsid w:val="00C172D3"/>
    <w:rsid w:val="00C25864"/>
    <w:rsid w:val="00C27287"/>
    <w:rsid w:val="00C44506"/>
    <w:rsid w:val="00C51311"/>
    <w:rsid w:val="00C667D3"/>
    <w:rsid w:val="00C71E04"/>
    <w:rsid w:val="00C75263"/>
    <w:rsid w:val="00C77CB4"/>
    <w:rsid w:val="00C8686F"/>
    <w:rsid w:val="00C93C50"/>
    <w:rsid w:val="00CA19A6"/>
    <w:rsid w:val="00CA6849"/>
    <w:rsid w:val="00CB0513"/>
    <w:rsid w:val="00CC5AE5"/>
    <w:rsid w:val="00CF57F2"/>
    <w:rsid w:val="00CF7B6D"/>
    <w:rsid w:val="00D00072"/>
    <w:rsid w:val="00D306DA"/>
    <w:rsid w:val="00D30BF6"/>
    <w:rsid w:val="00D448BC"/>
    <w:rsid w:val="00D4684F"/>
    <w:rsid w:val="00D51AAD"/>
    <w:rsid w:val="00D6017B"/>
    <w:rsid w:val="00D87DEA"/>
    <w:rsid w:val="00DA0E23"/>
    <w:rsid w:val="00DA4EF2"/>
    <w:rsid w:val="00DB06DA"/>
    <w:rsid w:val="00DC070E"/>
    <w:rsid w:val="00DC1D49"/>
    <w:rsid w:val="00DE0EFB"/>
    <w:rsid w:val="00DE76D3"/>
    <w:rsid w:val="00E11295"/>
    <w:rsid w:val="00E149B5"/>
    <w:rsid w:val="00E15442"/>
    <w:rsid w:val="00E15986"/>
    <w:rsid w:val="00E4148E"/>
    <w:rsid w:val="00E52D29"/>
    <w:rsid w:val="00E64818"/>
    <w:rsid w:val="00E71AB8"/>
    <w:rsid w:val="00E723D5"/>
    <w:rsid w:val="00E810BA"/>
    <w:rsid w:val="00E85CD6"/>
    <w:rsid w:val="00E9763B"/>
    <w:rsid w:val="00EA07A8"/>
    <w:rsid w:val="00EA11B9"/>
    <w:rsid w:val="00ED0D14"/>
    <w:rsid w:val="00EE32B1"/>
    <w:rsid w:val="00EE6E10"/>
    <w:rsid w:val="00F020F9"/>
    <w:rsid w:val="00F072D7"/>
    <w:rsid w:val="00F07D85"/>
    <w:rsid w:val="00F121CA"/>
    <w:rsid w:val="00F253C0"/>
    <w:rsid w:val="00F316B3"/>
    <w:rsid w:val="00F34A37"/>
    <w:rsid w:val="00F54073"/>
    <w:rsid w:val="00F551A2"/>
    <w:rsid w:val="00F57187"/>
    <w:rsid w:val="00F70FA3"/>
    <w:rsid w:val="00F729B1"/>
    <w:rsid w:val="00F73FAF"/>
    <w:rsid w:val="00F80AA6"/>
    <w:rsid w:val="00F815CE"/>
    <w:rsid w:val="00FA23D5"/>
    <w:rsid w:val="00FB2C8E"/>
    <w:rsid w:val="00FB3E90"/>
    <w:rsid w:val="00FD704B"/>
    <w:rsid w:val="00FD7B99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9794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9794E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Arial Narrow" w:hAnsi="Arial Narrow"/>
      <w:b/>
    </w:rPr>
  </w:style>
  <w:style w:type="paragraph" w:styleId="Nagwek5">
    <w:name w:val="heading 5"/>
    <w:basedOn w:val="Normalny"/>
    <w:next w:val="Normalny"/>
    <w:link w:val="Nagwek5Znak"/>
    <w:unhideWhenUsed/>
    <w:qFormat/>
    <w:rsid w:val="007C036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B9794E"/>
    <w:rPr>
      <w:rFonts w:ascii="Courier New" w:hAnsi="Courier New" w:cs="Courier New"/>
      <w:sz w:val="20"/>
      <w:szCs w:val="20"/>
    </w:rPr>
  </w:style>
  <w:style w:type="paragraph" w:styleId="Tekstblokowy">
    <w:name w:val="Block Text"/>
    <w:basedOn w:val="Normalny"/>
    <w:rsid w:val="00B9794E"/>
    <w:pPr>
      <w:tabs>
        <w:tab w:val="left" w:pos="360"/>
      </w:tabs>
      <w:overflowPunct w:val="0"/>
      <w:autoSpaceDE w:val="0"/>
      <w:autoSpaceDN w:val="0"/>
      <w:adjustRightInd w:val="0"/>
      <w:ind w:left="360" w:right="-111" w:hanging="360"/>
    </w:pPr>
    <w:rPr>
      <w:rFonts w:ascii="Arial Narrow" w:hAnsi="Arial Narrow"/>
    </w:rPr>
  </w:style>
  <w:style w:type="paragraph" w:styleId="Tekstpodstawowy">
    <w:name w:val="Body Text"/>
    <w:basedOn w:val="Normalny"/>
    <w:rsid w:val="00B9794E"/>
    <w:pPr>
      <w:jc w:val="both"/>
    </w:pPr>
    <w:rPr>
      <w:szCs w:val="20"/>
    </w:rPr>
  </w:style>
  <w:style w:type="paragraph" w:styleId="Nagwek">
    <w:name w:val="header"/>
    <w:basedOn w:val="Normalny"/>
    <w:rsid w:val="00B9794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9794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9794E"/>
  </w:style>
  <w:style w:type="paragraph" w:styleId="Tekstpodstawowy2">
    <w:name w:val="Body Text 2"/>
    <w:basedOn w:val="Normalny"/>
    <w:rsid w:val="00B9794E"/>
    <w:pPr>
      <w:jc w:val="both"/>
    </w:pPr>
    <w:rPr>
      <w:rFonts w:ascii="Arial Narrow" w:hAnsi="Arial Narrow"/>
      <w:sz w:val="20"/>
      <w:szCs w:val="22"/>
    </w:rPr>
  </w:style>
  <w:style w:type="paragraph" w:styleId="Tekstdymka">
    <w:name w:val="Balloon Text"/>
    <w:basedOn w:val="Normalny"/>
    <w:semiHidden/>
    <w:rsid w:val="00E4148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sid w:val="00DA0E23"/>
    <w:rPr>
      <w:color w:val="0000FF"/>
      <w:u w:val="single"/>
    </w:rPr>
  </w:style>
  <w:style w:type="character" w:customStyle="1" w:styleId="Nagwek5Znak">
    <w:name w:val="Nagłówek 5 Znak"/>
    <w:basedOn w:val="Domylnaczcionkaakapitu"/>
    <w:link w:val="Nagwek5"/>
    <w:rsid w:val="007C0360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podstawowywcity3">
    <w:name w:val="Body Text Indent 3"/>
    <w:basedOn w:val="Normalny"/>
    <w:link w:val="Tekstpodstawowywcity3Znak"/>
    <w:rsid w:val="00F34A3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34A37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FD704B"/>
    <w:rPr>
      <w:sz w:val="24"/>
      <w:szCs w:val="24"/>
    </w:rPr>
  </w:style>
  <w:style w:type="character" w:styleId="Odwoaniedokomentarza">
    <w:name w:val="annotation reference"/>
    <w:basedOn w:val="Domylnaczcionkaakapitu"/>
    <w:rsid w:val="00C93C5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93C5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93C50"/>
  </w:style>
  <w:style w:type="paragraph" w:styleId="Tematkomentarza">
    <w:name w:val="annotation subject"/>
    <w:basedOn w:val="Tekstkomentarza"/>
    <w:next w:val="Tekstkomentarza"/>
    <w:link w:val="TematkomentarzaZnak"/>
    <w:rsid w:val="00C93C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93C50"/>
    <w:rPr>
      <w:b/>
      <w:bCs/>
    </w:rPr>
  </w:style>
  <w:style w:type="paragraph" w:styleId="Akapitzlist">
    <w:name w:val="List Paragraph"/>
    <w:basedOn w:val="Normalny"/>
    <w:uiPriority w:val="34"/>
    <w:qFormat/>
    <w:rsid w:val="00883E71"/>
    <w:pPr>
      <w:suppressAutoHyphens/>
      <w:ind w:left="720"/>
      <w:contextualSpacing/>
    </w:pPr>
    <w:rPr>
      <w:lang w:eastAsia="ar-SA"/>
    </w:rPr>
  </w:style>
  <w:style w:type="paragraph" w:styleId="Tekstpodstawowywcity">
    <w:name w:val="Body Text Indent"/>
    <w:basedOn w:val="Normalny"/>
    <w:link w:val="TekstpodstawowywcityZnak"/>
    <w:rsid w:val="005A1CD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A1CD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9794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9794E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Arial Narrow" w:hAnsi="Arial Narrow"/>
      <w:b/>
    </w:rPr>
  </w:style>
  <w:style w:type="paragraph" w:styleId="Nagwek5">
    <w:name w:val="heading 5"/>
    <w:basedOn w:val="Normalny"/>
    <w:next w:val="Normalny"/>
    <w:link w:val="Nagwek5Znak"/>
    <w:unhideWhenUsed/>
    <w:qFormat/>
    <w:rsid w:val="007C036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B9794E"/>
    <w:rPr>
      <w:rFonts w:ascii="Courier New" w:hAnsi="Courier New" w:cs="Courier New"/>
      <w:sz w:val="20"/>
      <w:szCs w:val="20"/>
    </w:rPr>
  </w:style>
  <w:style w:type="paragraph" w:styleId="Tekstblokowy">
    <w:name w:val="Block Text"/>
    <w:basedOn w:val="Normalny"/>
    <w:rsid w:val="00B9794E"/>
    <w:pPr>
      <w:tabs>
        <w:tab w:val="left" w:pos="360"/>
      </w:tabs>
      <w:overflowPunct w:val="0"/>
      <w:autoSpaceDE w:val="0"/>
      <w:autoSpaceDN w:val="0"/>
      <w:adjustRightInd w:val="0"/>
      <w:ind w:left="360" w:right="-111" w:hanging="360"/>
    </w:pPr>
    <w:rPr>
      <w:rFonts w:ascii="Arial Narrow" w:hAnsi="Arial Narrow"/>
    </w:rPr>
  </w:style>
  <w:style w:type="paragraph" w:styleId="Tekstpodstawowy">
    <w:name w:val="Body Text"/>
    <w:basedOn w:val="Normalny"/>
    <w:rsid w:val="00B9794E"/>
    <w:pPr>
      <w:jc w:val="both"/>
    </w:pPr>
    <w:rPr>
      <w:szCs w:val="20"/>
    </w:rPr>
  </w:style>
  <w:style w:type="paragraph" w:styleId="Nagwek">
    <w:name w:val="header"/>
    <w:basedOn w:val="Normalny"/>
    <w:rsid w:val="00B9794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9794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9794E"/>
  </w:style>
  <w:style w:type="paragraph" w:styleId="Tekstpodstawowy2">
    <w:name w:val="Body Text 2"/>
    <w:basedOn w:val="Normalny"/>
    <w:rsid w:val="00B9794E"/>
    <w:pPr>
      <w:jc w:val="both"/>
    </w:pPr>
    <w:rPr>
      <w:rFonts w:ascii="Arial Narrow" w:hAnsi="Arial Narrow"/>
      <w:sz w:val="20"/>
      <w:szCs w:val="22"/>
    </w:rPr>
  </w:style>
  <w:style w:type="paragraph" w:styleId="Tekstdymka">
    <w:name w:val="Balloon Text"/>
    <w:basedOn w:val="Normalny"/>
    <w:semiHidden/>
    <w:rsid w:val="00E4148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sid w:val="00DA0E23"/>
    <w:rPr>
      <w:color w:val="0000FF"/>
      <w:u w:val="single"/>
    </w:rPr>
  </w:style>
  <w:style w:type="character" w:customStyle="1" w:styleId="Nagwek5Znak">
    <w:name w:val="Nagłówek 5 Znak"/>
    <w:basedOn w:val="Domylnaczcionkaakapitu"/>
    <w:link w:val="Nagwek5"/>
    <w:rsid w:val="007C0360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podstawowywcity3">
    <w:name w:val="Body Text Indent 3"/>
    <w:basedOn w:val="Normalny"/>
    <w:link w:val="Tekstpodstawowywcity3Znak"/>
    <w:rsid w:val="00F34A3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34A37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FD704B"/>
    <w:rPr>
      <w:sz w:val="24"/>
      <w:szCs w:val="24"/>
    </w:rPr>
  </w:style>
  <w:style w:type="character" w:styleId="Odwoaniedokomentarza">
    <w:name w:val="annotation reference"/>
    <w:basedOn w:val="Domylnaczcionkaakapitu"/>
    <w:rsid w:val="00C93C5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93C5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93C50"/>
  </w:style>
  <w:style w:type="paragraph" w:styleId="Tematkomentarza">
    <w:name w:val="annotation subject"/>
    <w:basedOn w:val="Tekstkomentarza"/>
    <w:next w:val="Tekstkomentarza"/>
    <w:link w:val="TematkomentarzaZnak"/>
    <w:rsid w:val="00C93C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93C50"/>
    <w:rPr>
      <w:b/>
      <w:bCs/>
    </w:rPr>
  </w:style>
  <w:style w:type="paragraph" w:styleId="Akapitzlist">
    <w:name w:val="List Paragraph"/>
    <w:basedOn w:val="Normalny"/>
    <w:uiPriority w:val="34"/>
    <w:qFormat/>
    <w:rsid w:val="00883E71"/>
    <w:pPr>
      <w:suppressAutoHyphens/>
      <w:ind w:left="720"/>
      <w:contextualSpacing/>
    </w:pPr>
    <w:rPr>
      <w:lang w:eastAsia="ar-SA"/>
    </w:rPr>
  </w:style>
  <w:style w:type="paragraph" w:styleId="Tekstpodstawowywcity">
    <w:name w:val="Body Text Indent"/>
    <w:basedOn w:val="Normalny"/>
    <w:link w:val="TekstpodstawowywcityZnak"/>
    <w:rsid w:val="005A1CD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A1CD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8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obert.luther@10wsk.mil.p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file:///C:\Users\user\AppData\Local\Temp\p.lesi&#324;ski@10wsk.mil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faktury.cm@10wsk.mil.pl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81A70-A583-441D-9D8D-4AE28AC13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115</TotalTime>
  <Pages>1</Pages>
  <Words>2114</Words>
  <Characters>12686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umowy</vt:lpstr>
    </vt:vector>
  </TitlesOfParts>
  <Company>ZP</Company>
  <LinksUpToDate>false</LinksUpToDate>
  <CharactersWithSpaces>14771</CharactersWithSpaces>
  <SharedDoc>false</SharedDoc>
  <HLinks>
    <vt:vector size="6" baseType="variant">
      <vt:variant>
        <vt:i4>917550</vt:i4>
      </vt:variant>
      <vt:variant>
        <vt:i4>0</vt:i4>
      </vt:variant>
      <vt:variant>
        <vt:i4>0</vt:i4>
      </vt:variant>
      <vt:variant>
        <vt:i4>5</vt:i4>
      </vt:variant>
      <vt:variant>
        <vt:lpwstr>mailto:p.lesinski@10wsk.mil.pl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umowy</dc:title>
  <dc:creator>dzp</dc:creator>
  <cp:lastModifiedBy>user</cp:lastModifiedBy>
  <cp:revision>13</cp:revision>
  <cp:lastPrinted>2022-03-10T12:13:00Z</cp:lastPrinted>
  <dcterms:created xsi:type="dcterms:W3CDTF">2022-03-08T08:30:00Z</dcterms:created>
  <dcterms:modified xsi:type="dcterms:W3CDTF">2022-03-11T07:33:00Z</dcterms:modified>
</cp:coreProperties>
</file>